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C673A2" w14:textId="77777777" w:rsidR="00B26348" w:rsidRDefault="00000000">
      <w:pPr>
        <w:pStyle w:val="Heading1"/>
      </w:pPr>
      <w:r>
        <w:t>18. STCKY Causal Analysis: S#!t That's Moves or Crushes</w:t>
      </w:r>
    </w:p>
    <w:p w14:paraId="684EE477" w14:textId="77777777" w:rsidR="00B26348" w:rsidRDefault="00000000">
      <w:r>
        <w:rPr>
          <w:b/>
        </w:rPr>
        <w:t>397. Ground personnel protected from moving jobsite equipment?</w:t>
      </w:r>
      <w:r>
        <w:rPr>
          <w:i/>
          <w:color w:val="666666"/>
          <w:sz w:val="16"/>
        </w:rPr>
        <w:t xml:space="preserve">  [List Radio]</w:t>
      </w:r>
    </w:p>
    <w:p w14:paraId="359FA889" w14:textId="77777777" w:rsidR="00B26348" w:rsidRDefault="00000000">
      <w:pPr>
        <w:ind w:left="216"/>
      </w:pPr>
      <w:r>
        <w:rPr>
          <w:i/>
        </w:rPr>
        <w:t>Equipment logistics plan in place and executed</w:t>
      </w:r>
      <w:r>
        <w:rPr>
          <w:i/>
        </w:rPr>
        <w:br/>
        <w:t>First move forward being utilized</w:t>
      </w:r>
      <w:r>
        <w:rPr>
          <w:i/>
        </w:rPr>
        <w:br/>
        <w:t>Separate access routes for equipment and personnel established</w:t>
      </w:r>
      <w:r>
        <w:rPr>
          <w:i/>
        </w:rPr>
        <w:br/>
        <w:t>Properly trained and positioned spotters (if required)</w:t>
      </w:r>
      <w:r>
        <w:rPr>
          <w:i/>
        </w:rPr>
        <w:br/>
        <w:t>Blind spots identified and protected</w:t>
      </w:r>
      <w:r>
        <w:rPr>
          <w:i/>
        </w:rPr>
        <w:br/>
        <w:t>Crush points</w:t>
      </w:r>
      <w:r>
        <w:rPr>
          <w:i/>
        </w:rPr>
        <w:br/>
        <w:t>identified and protected</w:t>
      </w:r>
      <w:r>
        <w:rPr>
          <w:i/>
        </w:rPr>
        <w:br/>
        <w:t>Ground personnel using positive visual confirmation before approaching equipment</w:t>
      </w:r>
      <w:r>
        <w:rPr>
          <w:i/>
        </w:rPr>
        <w:br/>
        <w:t>(https://www.osha.gov/laws-regs/regulations/standardnumber/1926/1926.1053)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512"/>
      </w:tblGrid>
      <w:tr w:rsidR="00B26348" w14:paraId="39CB9157" w14:textId="77777777">
        <w:tc>
          <w:tcPr>
            <w:tcW w:w="10512" w:type="dxa"/>
          </w:tcPr>
          <w:p w14:paraId="49115A8C" w14:textId="77777777" w:rsidR="00B26348" w:rsidRDefault="00000000">
            <w:r>
              <w:t>○ Yes</w:t>
            </w:r>
          </w:p>
        </w:tc>
      </w:tr>
      <w:tr w:rsidR="00B26348" w14:paraId="22AF32E5" w14:textId="77777777">
        <w:tc>
          <w:tcPr>
            <w:tcW w:w="10512" w:type="dxa"/>
          </w:tcPr>
          <w:p w14:paraId="51938056" w14:textId="77777777" w:rsidR="00B26348" w:rsidRDefault="00000000">
            <w:r>
              <w:t>○ No</w:t>
            </w:r>
          </w:p>
        </w:tc>
      </w:tr>
      <w:tr w:rsidR="00B26348" w14:paraId="57C6C23B" w14:textId="77777777">
        <w:tc>
          <w:tcPr>
            <w:tcW w:w="10512" w:type="dxa"/>
          </w:tcPr>
          <w:p w14:paraId="364031E4" w14:textId="77777777" w:rsidR="00B26348" w:rsidRDefault="00000000">
            <w:r>
              <w:t>○ Not applicable</w:t>
            </w:r>
          </w:p>
        </w:tc>
      </w:tr>
    </w:tbl>
    <w:p w14:paraId="7F16396E" w14:textId="77777777" w:rsidR="00B26348" w:rsidRDefault="00B26348"/>
    <w:p w14:paraId="12A635A9" w14:textId="77777777" w:rsidR="00B26348" w:rsidRDefault="00000000">
      <w:r>
        <w:rPr>
          <w:b/>
        </w:rPr>
        <w:t>398. Protection from moving jobsite equipment - Corrective Actions</w:t>
      </w:r>
      <w:r>
        <w:rPr>
          <w:i/>
          <w:color w:val="666666"/>
          <w:sz w:val="16"/>
        </w:rPr>
        <w:t xml:space="preserve">  [List Checkbox]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512"/>
      </w:tblGrid>
      <w:tr w:rsidR="00B26348" w14:paraId="0576DA2A" w14:textId="77777777">
        <w:tc>
          <w:tcPr>
            <w:tcW w:w="10512" w:type="dxa"/>
          </w:tcPr>
          <w:p w14:paraId="0D656240" w14:textId="77777777" w:rsidR="00B26348" w:rsidRDefault="00000000">
            <w:r>
              <w:t>☐ Develop and implement logistics plan</w:t>
            </w:r>
          </w:p>
        </w:tc>
      </w:tr>
      <w:tr w:rsidR="00B26348" w14:paraId="73092254" w14:textId="77777777">
        <w:tc>
          <w:tcPr>
            <w:tcW w:w="10512" w:type="dxa"/>
          </w:tcPr>
          <w:p w14:paraId="3B9C377A" w14:textId="77777777" w:rsidR="00B26348" w:rsidRDefault="00000000">
            <w:r>
              <w:t>☐ Implement First move forward</w:t>
            </w:r>
          </w:p>
        </w:tc>
      </w:tr>
      <w:tr w:rsidR="00B26348" w14:paraId="2A154199" w14:textId="77777777">
        <w:tc>
          <w:tcPr>
            <w:tcW w:w="10512" w:type="dxa"/>
          </w:tcPr>
          <w:p w14:paraId="4076D6A5" w14:textId="77777777" w:rsidR="00B26348" w:rsidRDefault="00000000">
            <w:r>
              <w:t>☐ Establish separate access routes for equipment and personnel</w:t>
            </w:r>
          </w:p>
        </w:tc>
      </w:tr>
      <w:tr w:rsidR="00B26348" w14:paraId="7EC11285" w14:textId="77777777">
        <w:tc>
          <w:tcPr>
            <w:tcW w:w="10512" w:type="dxa"/>
          </w:tcPr>
          <w:p w14:paraId="0C825344" w14:textId="77777777" w:rsidR="00B26348" w:rsidRDefault="00000000">
            <w:r>
              <w:t>☐ Train and position spotters (if required)</w:t>
            </w:r>
          </w:p>
        </w:tc>
      </w:tr>
      <w:tr w:rsidR="00B26348" w14:paraId="54EDD346" w14:textId="77777777">
        <w:tc>
          <w:tcPr>
            <w:tcW w:w="10512" w:type="dxa"/>
          </w:tcPr>
          <w:p w14:paraId="4FF068B5" w14:textId="77777777" w:rsidR="00B26348" w:rsidRDefault="00000000">
            <w:r>
              <w:t>☐ Identify and protect blind spots</w:t>
            </w:r>
          </w:p>
        </w:tc>
      </w:tr>
      <w:tr w:rsidR="00B26348" w14:paraId="1DC0636B" w14:textId="77777777">
        <w:tc>
          <w:tcPr>
            <w:tcW w:w="10512" w:type="dxa"/>
          </w:tcPr>
          <w:p w14:paraId="42CF175F" w14:textId="77777777" w:rsidR="00B26348" w:rsidRDefault="00000000">
            <w:r>
              <w:t>☐ Identify and protect crush points</w:t>
            </w:r>
          </w:p>
        </w:tc>
      </w:tr>
      <w:tr w:rsidR="00B26348" w14:paraId="7A9A0EDF" w14:textId="77777777">
        <w:tc>
          <w:tcPr>
            <w:tcW w:w="10512" w:type="dxa"/>
          </w:tcPr>
          <w:p w14:paraId="78B2B36B" w14:textId="77777777" w:rsidR="00B26348" w:rsidRDefault="00000000">
            <w:r>
              <w:t>☐ Implement positive visual confirmations for ground personnel before approaching equipment</w:t>
            </w:r>
          </w:p>
        </w:tc>
      </w:tr>
    </w:tbl>
    <w:p w14:paraId="03397CB9" w14:textId="77777777" w:rsidR="00B26348" w:rsidRDefault="00B26348"/>
    <w:p w14:paraId="4F72747C" w14:textId="77777777" w:rsidR="00B26348" w:rsidRDefault="00000000">
      <w:r>
        <w:rPr>
          <w:b/>
        </w:rPr>
        <w:t>399. Reason for lack of protection for ground personnel</w:t>
      </w:r>
      <w:r>
        <w:rPr>
          <w:i/>
          <w:color w:val="666666"/>
          <w:sz w:val="16"/>
        </w:rPr>
        <w:t xml:space="preserve">  [List Radio]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512"/>
      </w:tblGrid>
      <w:tr w:rsidR="00B26348" w14:paraId="0FF86E68" w14:textId="77777777">
        <w:tc>
          <w:tcPr>
            <w:tcW w:w="10512" w:type="dxa"/>
          </w:tcPr>
          <w:p w14:paraId="74EBAA7D" w14:textId="77777777" w:rsidR="00B26348" w:rsidRDefault="00000000">
            <w:r>
              <w:t>○ Moving Equipment hazard(s) not recognized</w:t>
            </w:r>
          </w:p>
        </w:tc>
      </w:tr>
      <w:tr w:rsidR="00B26348" w14:paraId="2BF91E57" w14:textId="77777777">
        <w:tc>
          <w:tcPr>
            <w:tcW w:w="10512" w:type="dxa"/>
          </w:tcPr>
          <w:p w14:paraId="48B03BF6" w14:textId="77777777" w:rsidR="00B26348" w:rsidRDefault="00000000">
            <w:r>
              <w:t>○ Moving Equipment control(s) not identified</w:t>
            </w:r>
          </w:p>
        </w:tc>
      </w:tr>
      <w:tr w:rsidR="00B26348" w14:paraId="1D523EF8" w14:textId="77777777">
        <w:tc>
          <w:tcPr>
            <w:tcW w:w="10512" w:type="dxa"/>
          </w:tcPr>
          <w:p w14:paraId="0F0DBE82" w14:textId="77777777" w:rsidR="00B26348" w:rsidRDefault="00000000">
            <w:r>
              <w:t>○ Moving Equipment control(s) not implemented</w:t>
            </w:r>
          </w:p>
        </w:tc>
      </w:tr>
      <w:tr w:rsidR="00B26348" w14:paraId="66437D39" w14:textId="77777777">
        <w:tc>
          <w:tcPr>
            <w:tcW w:w="10512" w:type="dxa"/>
          </w:tcPr>
          <w:p w14:paraId="77467D57" w14:textId="77777777" w:rsidR="00B26348" w:rsidRDefault="00000000">
            <w:r>
              <w:t>○ Moving Equipment control(s) not executed</w:t>
            </w:r>
          </w:p>
        </w:tc>
      </w:tr>
    </w:tbl>
    <w:p w14:paraId="4627CF0B" w14:textId="77777777" w:rsidR="00B26348" w:rsidRDefault="00B26348"/>
    <w:p w14:paraId="003EC2F3" w14:textId="77777777" w:rsidR="00B26348" w:rsidRDefault="00000000">
      <w:r>
        <w:rPr>
          <w:b/>
        </w:rPr>
        <w:t>400. What prevented the hazard from being recognized? Select all that apply.</w:t>
      </w:r>
      <w:r>
        <w:rPr>
          <w:i/>
          <w:color w:val="666666"/>
          <w:sz w:val="16"/>
        </w:rPr>
        <w:t xml:space="preserve">  [List Checkbox]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256"/>
        <w:gridCol w:w="5256"/>
      </w:tblGrid>
      <w:tr w:rsidR="00B26348" w14:paraId="069753C1" w14:textId="77777777">
        <w:tc>
          <w:tcPr>
            <w:tcW w:w="5256" w:type="dxa"/>
          </w:tcPr>
          <w:p w14:paraId="02C9919D" w14:textId="77777777" w:rsidR="00B26348" w:rsidRDefault="00000000">
            <w:r>
              <w:t>☐ Primary STCKY Energy not recognized</w:t>
            </w:r>
          </w:p>
        </w:tc>
        <w:tc>
          <w:tcPr>
            <w:tcW w:w="5256" w:type="dxa"/>
          </w:tcPr>
          <w:p w14:paraId="09E3E365" w14:textId="77777777" w:rsidR="00B26348" w:rsidRDefault="00000000">
            <w:r>
              <w:t>☐ Lack of Knowledge</w:t>
            </w:r>
          </w:p>
        </w:tc>
      </w:tr>
      <w:tr w:rsidR="00B26348" w14:paraId="6B062E2C" w14:textId="77777777">
        <w:tc>
          <w:tcPr>
            <w:tcW w:w="5256" w:type="dxa"/>
          </w:tcPr>
          <w:p w14:paraId="7674BDEF" w14:textId="77777777" w:rsidR="00B26348" w:rsidRDefault="00000000">
            <w:r>
              <w:t>☐ Inadequate training</w:t>
            </w:r>
          </w:p>
        </w:tc>
        <w:tc>
          <w:tcPr>
            <w:tcW w:w="5256" w:type="dxa"/>
          </w:tcPr>
          <w:p w14:paraId="77A75F76" w14:textId="77777777" w:rsidR="00B26348" w:rsidRDefault="00000000">
            <w:r>
              <w:t>☐ Lack of awareness</w:t>
            </w:r>
          </w:p>
        </w:tc>
      </w:tr>
      <w:tr w:rsidR="00B26348" w14:paraId="2409452C" w14:textId="77777777">
        <w:tc>
          <w:tcPr>
            <w:tcW w:w="5256" w:type="dxa"/>
          </w:tcPr>
          <w:p w14:paraId="67263502" w14:textId="77777777" w:rsidR="00B26348" w:rsidRDefault="00000000">
            <w:r>
              <w:t>☐ Insufficient risk assessment</w:t>
            </w:r>
          </w:p>
        </w:tc>
        <w:tc>
          <w:tcPr>
            <w:tcW w:w="5256" w:type="dxa"/>
          </w:tcPr>
          <w:p w14:paraId="3FCC84A3" w14:textId="77777777" w:rsidR="00B26348" w:rsidRDefault="00000000">
            <w:r>
              <w:t>☐ Rushed planning or inadequate preparation</w:t>
            </w:r>
          </w:p>
        </w:tc>
      </w:tr>
      <w:tr w:rsidR="00B26348" w14:paraId="52469E3F" w14:textId="77777777">
        <w:tc>
          <w:tcPr>
            <w:tcW w:w="5256" w:type="dxa"/>
          </w:tcPr>
          <w:p w14:paraId="12AF684D" w14:textId="77777777" w:rsidR="00B26348" w:rsidRDefault="00000000">
            <w:r>
              <w:t>☐ Lack of communication</w:t>
            </w:r>
          </w:p>
        </w:tc>
        <w:tc>
          <w:tcPr>
            <w:tcW w:w="5256" w:type="dxa"/>
          </w:tcPr>
          <w:p w14:paraId="6E41181A" w14:textId="77777777" w:rsidR="00B26348" w:rsidRDefault="00000000">
            <w:r>
              <w:t>☐ Inadequate hazard identification process</w:t>
            </w:r>
          </w:p>
        </w:tc>
      </w:tr>
      <w:tr w:rsidR="00B26348" w14:paraId="5D32EB81" w14:textId="77777777">
        <w:tc>
          <w:tcPr>
            <w:tcW w:w="5256" w:type="dxa"/>
          </w:tcPr>
          <w:p w14:paraId="7A31BA03" w14:textId="77777777" w:rsidR="00B26348" w:rsidRDefault="00000000">
            <w:r>
              <w:t>☐ Unclear responsibilities</w:t>
            </w:r>
          </w:p>
        </w:tc>
        <w:tc>
          <w:tcPr>
            <w:tcW w:w="5256" w:type="dxa"/>
          </w:tcPr>
          <w:p w14:paraId="60BA1134" w14:textId="77777777" w:rsidR="00B26348" w:rsidRDefault="00000000">
            <w:r>
              <w:t>☐ Assumptions and biases</w:t>
            </w:r>
          </w:p>
        </w:tc>
      </w:tr>
      <w:tr w:rsidR="00B26348" w14:paraId="6BB23200" w14:textId="77777777">
        <w:tc>
          <w:tcPr>
            <w:tcW w:w="5256" w:type="dxa"/>
          </w:tcPr>
          <w:p w14:paraId="0581981F" w14:textId="77777777" w:rsidR="00B26348" w:rsidRDefault="00000000">
            <w:r>
              <w:t>☐ External factors</w:t>
            </w:r>
          </w:p>
        </w:tc>
        <w:tc>
          <w:tcPr>
            <w:tcW w:w="5256" w:type="dxa"/>
          </w:tcPr>
          <w:p w14:paraId="57B59216" w14:textId="77777777" w:rsidR="00B26348" w:rsidRDefault="00B26348"/>
        </w:tc>
      </w:tr>
    </w:tbl>
    <w:p w14:paraId="2E352C4D" w14:textId="77777777" w:rsidR="00B26348" w:rsidRDefault="00B26348"/>
    <w:p w14:paraId="48F15B04" w14:textId="77777777" w:rsidR="00B26348" w:rsidRDefault="00000000">
      <w:r>
        <w:rPr>
          <w:b/>
        </w:rPr>
        <w:t>401. What prevented the control from being identified? Select all that apply.</w:t>
      </w:r>
      <w:r>
        <w:rPr>
          <w:i/>
          <w:color w:val="666666"/>
          <w:sz w:val="16"/>
        </w:rPr>
        <w:t xml:space="preserve">  [List Checkbox]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256"/>
        <w:gridCol w:w="5256"/>
      </w:tblGrid>
      <w:tr w:rsidR="00B26348" w14:paraId="3B1A8DC3" w14:textId="77777777">
        <w:tc>
          <w:tcPr>
            <w:tcW w:w="5256" w:type="dxa"/>
          </w:tcPr>
          <w:p w14:paraId="6E3D8882" w14:textId="77777777" w:rsidR="00B26348" w:rsidRDefault="00000000">
            <w:r>
              <w:t>☐ Lack of familiarity with specific high energy hazards</w:t>
            </w:r>
            <w:r>
              <w:rPr>
                <w:i/>
              </w:rPr>
              <w:t xml:space="preserve"> - The project team is not familiar with the specific high energy hazards present in the task, i.e. new or unique situation or work process.</w:t>
            </w:r>
          </w:p>
        </w:tc>
        <w:tc>
          <w:tcPr>
            <w:tcW w:w="5256" w:type="dxa"/>
          </w:tcPr>
          <w:p w14:paraId="49AADE2F" w14:textId="77777777" w:rsidR="00B26348" w:rsidRDefault="00000000">
            <w:r>
              <w:t>☐ Inadequate training on high energy controls</w:t>
            </w:r>
            <w:r>
              <w:rPr>
                <w:i/>
              </w:rPr>
              <w:t xml:space="preserve"> - Team members have not received sufficient training on identifying, implementing, and executing high energy controls.</w:t>
            </w:r>
          </w:p>
        </w:tc>
      </w:tr>
      <w:tr w:rsidR="00B26348" w14:paraId="2E6AA9E1" w14:textId="77777777">
        <w:tc>
          <w:tcPr>
            <w:tcW w:w="5256" w:type="dxa"/>
          </w:tcPr>
          <w:p w14:paraId="04BD3FC5" w14:textId="77777777" w:rsidR="00B26348" w:rsidRDefault="00000000">
            <w:r>
              <w:t>☐ Insufficient risk assessment</w:t>
            </w:r>
            <w:r>
              <w:rPr>
                <w:i/>
              </w:rPr>
              <w:t xml:space="preserve"> - The team has not conducted a thorough risk assessment to identify all potential high energy hazards and determine appropriate controls.</w:t>
            </w:r>
          </w:p>
        </w:tc>
        <w:tc>
          <w:tcPr>
            <w:tcW w:w="5256" w:type="dxa"/>
          </w:tcPr>
          <w:p w14:paraId="6B441871" w14:textId="77777777" w:rsidR="00B26348" w:rsidRDefault="00000000">
            <w:r>
              <w:t>☐ Lack of available control options</w:t>
            </w:r>
            <w:r>
              <w:rPr>
                <w:i/>
              </w:rPr>
              <w:t xml:space="preserve"> - The team struggles to find suitable control measures for mitigating the identified high energy hazards, leading to delays or inadequate solutions.</w:t>
            </w:r>
          </w:p>
        </w:tc>
      </w:tr>
      <w:tr w:rsidR="00B26348" w14:paraId="477C12BF" w14:textId="77777777">
        <w:tc>
          <w:tcPr>
            <w:tcW w:w="5256" w:type="dxa"/>
          </w:tcPr>
          <w:p w14:paraId="4D03D5E8" w14:textId="77777777" w:rsidR="00B26348" w:rsidRDefault="00000000">
            <w:r>
              <w:t>☐ Resource constraints</w:t>
            </w:r>
            <w:r>
              <w:rPr>
                <w:i/>
              </w:rPr>
              <w:t xml:space="preserve"> - Limited budget or access to equipment prevented the implementation of high energy controls</w:t>
            </w:r>
          </w:p>
        </w:tc>
        <w:tc>
          <w:tcPr>
            <w:tcW w:w="5256" w:type="dxa"/>
          </w:tcPr>
          <w:p w14:paraId="273215D3" w14:textId="77777777" w:rsidR="00B26348" w:rsidRDefault="00000000">
            <w:r>
              <w:t>☐ Time constraints</w:t>
            </w:r>
            <w:r>
              <w:rPr>
                <w:i/>
              </w:rPr>
              <w:t xml:space="preserve"> - Project deadlines and tight schedules pressure the team to overlook or rush the identification of high energy controls.</w:t>
            </w:r>
          </w:p>
        </w:tc>
      </w:tr>
      <w:tr w:rsidR="00B26348" w14:paraId="7189F8E2" w14:textId="77777777">
        <w:tc>
          <w:tcPr>
            <w:tcW w:w="5256" w:type="dxa"/>
          </w:tcPr>
          <w:p w14:paraId="7DE81415" w14:textId="77777777" w:rsidR="00B26348" w:rsidRDefault="00000000">
            <w:r>
              <w:t>☐ Risk Tolerance</w:t>
            </w:r>
            <w:r>
              <w:rPr>
                <w:i/>
              </w:rPr>
              <w:t xml:space="preserve"> - The team has dealt with similar high energy hazards in the past without incident and assumed the risks are manageable without additional controls.</w:t>
            </w:r>
          </w:p>
        </w:tc>
        <w:tc>
          <w:tcPr>
            <w:tcW w:w="5256" w:type="dxa"/>
          </w:tcPr>
          <w:p w14:paraId="4B575CA5" w14:textId="77777777" w:rsidR="00B26348" w:rsidRDefault="00000000">
            <w:r>
              <w:t>☐ Emphasis on production</w:t>
            </w:r>
            <w:r>
              <w:rPr>
                <w:i/>
              </w:rPr>
              <w:t xml:space="preserve"> - A focus on productivity and meeting targets led to neglecting the thorough identification of high energy controls.</w:t>
            </w:r>
          </w:p>
        </w:tc>
      </w:tr>
      <w:tr w:rsidR="00B26348" w14:paraId="60246797" w14:textId="77777777">
        <w:tc>
          <w:tcPr>
            <w:tcW w:w="5256" w:type="dxa"/>
          </w:tcPr>
          <w:p w14:paraId="551DF93A" w14:textId="77777777" w:rsidR="00B26348" w:rsidRDefault="00000000">
            <w:r>
              <w:t>☐ Lack of communication and collaboration</w:t>
            </w:r>
            <w:r>
              <w:rPr>
                <w:i/>
              </w:rPr>
              <w:t xml:space="preserve"> - Team members did not communicate effectively, critical information about high energy hazards and controls were missed.</w:t>
            </w:r>
          </w:p>
        </w:tc>
        <w:tc>
          <w:tcPr>
            <w:tcW w:w="5256" w:type="dxa"/>
          </w:tcPr>
          <w:p w14:paraId="79EEFB1C" w14:textId="77777777" w:rsidR="00B26348" w:rsidRDefault="00000000">
            <w:r>
              <w:t>☐ Failure to learn from past incidents</w:t>
            </w:r>
            <w:r>
              <w:rPr>
                <w:i/>
              </w:rPr>
              <w:t xml:space="preserve"> - The team did not learn from previous incidents involving similar high energy hazards, leading to repeated oversights in control identification.</w:t>
            </w:r>
          </w:p>
        </w:tc>
      </w:tr>
      <w:tr w:rsidR="00B26348" w14:paraId="5360F73C" w14:textId="77777777">
        <w:tc>
          <w:tcPr>
            <w:tcW w:w="5256" w:type="dxa"/>
          </w:tcPr>
          <w:p w14:paraId="6FA706F6" w14:textId="77777777" w:rsidR="00B26348" w:rsidRDefault="00000000">
            <w:r>
              <w:t>☐ Complexity of the construction task</w:t>
            </w:r>
            <w:r>
              <w:rPr>
                <w:i/>
              </w:rPr>
              <w:t xml:space="preserve"> - Highly complex task with multiple high energy hazards, made it challenging for the team to identify and implement appropriate controls for each hazard.</w:t>
            </w:r>
          </w:p>
        </w:tc>
        <w:tc>
          <w:tcPr>
            <w:tcW w:w="5256" w:type="dxa"/>
          </w:tcPr>
          <w:p w14:paraId="75C2F5EA" w14:textId="77777777" w:rsidR="00B26348" w:rsidRDefault="00B26348"/>
        </w:tc>
      </w:tr>
    </w:tbl>
    <w:p w14:paraId="49F9A1EC" w14:textId="77777777" w:rsidR="00B26348" w:rsidRDefault="00B26348"/>
    <w:p w14:paraId="08C5AE82" w14:textId="77777777" w:rsidR="00B26348" w:rsidRDefault="00000000">
      <w:r>
        <w:rPr>
          <w:b/>
        </w:rPr>
        <w:t>402. What prevented the control from being implemented? Select all that apply.</w:t>
      </w:r>
      <w:r>
        <w:rPr>
          <w:i/>
          <w:color w:val="666666"/>
          <w:sz w:val="16"/>
        </w:rPr>
        <w:t xml:space="preserve">  [List Checkbox]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256"/>
        <w:gridCol w:w="5256"/>
      </w:tblGrid>
      <w:tr w:rsidR="00B26348" w14:paraId="25203A0D" w14:textId="77777777">
        <w:tc>
          <w:tcPr>
            <w:tcW w:w="5256" w:type="dxa"/>
          </w:tcPr>
          <w:p w14:paraId="22C4678D" w14:textId="77777777" w:rsidR="00B26348" w:rsidRDefault="00000000">
            <w:r>
              <w:t>☐ Cost considerations</w:t>
            </w:r>
            <w:r>
              <w:rPr>
                <w:i/>
              </w:rPr>
              <w:t xml:space="preserve"> - High energy controls are expensive to acquire and install, and the project team prioritized cost savings over worker safety.</w:t>
            </w:r>
          </w:p>
        </w:tc>
        <w:tc>
          <w:tcPr>
            <w:tcW w:w="5256" w:type="dxa"/>
          </w:tcPr>
          <w:p w14:paraId="63C55A25" w14:textId="77777777" w:rsidR="00B26348" w:rsidRDefault="00000000">
            <w:r>
              <w:t>☐ Lack of understanding or awareness</w:t>
            </w:r>
            <w:r>
              <w:rPr>
                <w:i/>
              </w:rPr>
              <w:t xml:space="preserve"> - The team did not fully comprehend the severity of the hazard or the potential consequences of not implementing the high energy controls.</w:t>
            </w:r>
          </w:p>
        </w:tc>
      </w:tr>
      <w:tr w:rsidR="00B26348" w14:paraId="2CA74E17" w14:textId="77777777">
        <w:tc>
          <w:tcPr>
            <w:tcW w:w="5256" w:type="dxa"/>
          </w:tcPr>
          <w:p w14:paraId="605FBAD2" w14:textId="77777777" w:rsidR="00B26348" w:rsidRDefault="00000000">
            <w:r>
              <w:t>☐ Resistance to change</w:t>
            </w:r>
            <w:r>
              <w:rPr>
                <w:i/>
              </w:rPr>
              <w:t xml:space="preserve"> - Introduction of controls or procedures was met with resistance from workers or management who prefer familiar practices.</w:t>
            </w:r>
          </w:p>
        </w:tc>
        <w:tc>
          <w:tcPr>
            <w:tcW w:w="5256" w:type="dxa"/>
          </w:tcPr>
          <w:p w14:paraId="538EE9AC" w14:textId="77777777" w:rsidR="00B26348" w:rsidRDefault="00000000">
            <w:r>
              <w:t>☐ Inadequate planning</w:t>
            </w:r>
            <w:r>
              <w:rPr>
                <w:i/>
              </w:rPr>
              <w:t xml:space="preserve"> - The team identified the need for high energy control but failed to develop a proper plan for their implementation.</w:t>
            </w:r>
          </w:p>
        </w:tc>
      </w:tr>
      <w:tr w:rsidR="00B26348" w14:paraId="6CE415F1" w14:textId="77777777">
        <w:tc>
          <w:tcPr>
            <w:tcW w:w="5256" w:type="dxa"/>
          </w:tcPr>
          <w:p w14:paraId="296BA3B2" w14:textId="77777777" w:rsidR="00B26348" w:rsidRDefault="00000000">
            <w:r>
              <w:t>☐ Resource constraints</w:t>
            </w:r>
            <w:r>
              <w:rPr>
                <w:i/>
              </w:rPr>
              <w:t xml:space="preserve"> - The team lacked the necessary resources, such as equipment or skilled personnel, to implement the high energy controls effectively.</w:t>
            </w:r>
          </w:p>
        </w:tc>
        <w:tc>
          <w:tcPr>
            <w:tcW w:w="5256" w:type="dxa"/>
          </w:tcPr>
          <w:p w14:paraId="2173A740" w14:textId="77777777" w:rsidR="00B26348" w:rsidRDefault="00000000">
            <w:r>
              <w:t>☐ Time constraints</w:t>
            </w:r>
            <w:r>
              <w:rPr>
                <w:i/>
              </w:rPr>
              <w:t xml:space="preserve"> - Project timelines or deadlines did not allow for implementing high energy controls properly.</w:t>
            </w:r>
          </w:p>
        </w:tc>
      </w:tr>
      <w:tr w:rsidR="00B26348" w14:paraId="59170F6C" w14:textId="77777777">
        <w:tc>
          <w:tcPr>
            <w:tcW w:w="5256" w:type="dxa"/>
          </w:tcPr>
          <w:p w14:paraId="052ABAA3" w14:textId="77777777" w:rsidR="00B26348" w:rsidRDefault="00000000">
            <w:r>
              <w:t>☐ Lack of leadership support</w:t>
            </w:r>
            <w:r>
              <w:rPr>
                <w:i/>
              </w:rPr>
              <w:t xml:space="preserve"> - The absence of leadership support in prioritizing control implementation made it challenging for the team to effectively implement the controls.</w:t>
            </w:r>
          </w:p>
        </w:tc>
        <w:tc>
          <w:tcPr>
            <w:tcW w:w="5256" w:type="dxa"/>
          </w:tcPr>
          <w:p w14:paraId="5346AAE6" w14:textId="77777777" w:rsidR="00B26348" w:rsidRDefault="00000000">
            <w:r>
              <w:t>☐ Perceived inconvenience</w:t>
            </w:r>
            <w:r>
              <w:rPr>
                <w:i/>
              </w:rPr>
              <w:t xml:space="preserve"> - Workers considered the high energy controls as inconvenient or cumbersome, leading to resistance in their implementation.</w:t>
            </w:r>
          </w:p>
        </w:tc>
      </w:tr>
      <w:tr w:rsidR="00B26348" w14:paraId="2439E9D4" w14:textId="77777777">
        <w:tc>
          <w:tcPr>
            <w:tcW w:w="5256" w:type="dxa"/>
          </w:tcPr>
          <w:p w14:paraId="64B78237" w14:textId="77777777" w:rsidR="00B26348" w:rsidRDefault="00000000">
            <w:r>
              <w:t>☐ Risk Tolerance</w:t>
            </w:r>
            <w:r>
              <w:rPr>
                <w:i/>
              </w:rPr>
              <w:t xml:space="preserve"> - The project team believes that the hazard is manageable without additional controls or that accidents are unlikely to happen.</w:t>
            </w:r>
          </w:p>
        </w:tc>
        <w:tc>
          <w:tcPr>
            <w:tcW w:w="5256" w:type="dxa"/>
          </w:tcPr>
          <w:p w14:paraId="6F0B6BF8" w14:textId="77777777" w:rsidR="00B26348" w:rsidRDefault="00000000">
            <w:r>
              <w:t>☐ Inadequate training</w:t>
            </w:r>
            <w:r>
              <w:rPr>
                <w:i/>
              </w:rPr>
              <w:t xml:space="preserve"> - Workers lack the necessary training on how to use or maintain the high energy controls effectively.</w:t>
            </w:r>
          </w:p>
        </w:tc>
      </w:tr>
      <w:tr w:rsidR="00B26348" w14:paraId="21499ED1" w14:textId="77777777">
        <w:tc>
          <w:tcPr>
            <w:tcW w:w="5256" w:type="dxa"/>
          </w:tcPr>
          <w:p w14:paraId="5CCC30AC" w14:textId="77777777" w:rsidR="00B26348" w:rsidRDefault="00000000">
            <w:r>
              <w:t>☐ Miscommunication or misinterpretation</w:t>
            </w:r>
            <w:r>
              <w:rPr>
                <w:i/>
              </w:rPr>
              <w:t xml:space="preserve"> - Instructions or guidelines for implementing the controls have not been communicated clearly or were misunderstood by the team</w:t>
            </w:r>
          </w:p>
        </w:tc>
        <w:tc>
          <w:tcPr>
            <w:tcW w:w="5256" w:type="dxa"/>
          </w:tcPr>
          <w:p w14:paraId="20741B57" w14:textId="77777777" w:rsidR="00B26348" w:rsidRDefault="00B26348"/>
        </w:tc>
      </w:tr>
    </w:tbl>
    <w:p w14:paraId="205E72F9" w14:textId="77777777" w:rsidR="00B26348" w:rsidRDefault="00B26348"/>
    <w:p w14:paraId="626D7307" w14:textId="77777777" w:rsidR="00B26348" w:rsidRDefault="00000000">
      <w:r>
        <w:rPr>
          <w:b/>
        </w:rPr>
        <w:t>403. What prevented the control from being executed? Select all that apply.</w:t>
      </w:r>
      <w:r>
        <w:rPr>
          <w:i/>
          <w:color w:val="666666"/>
          <w:sz w:val="16"/>
        </w:rPr>
        <w:t xml:space="preserve">  [List Checkbox]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256"/>
        <w:gridCol w:w="5256"/>
      </w:tblGrid>
      <w:tr w:rsidR="00B26348" w14:paraId="7075670E" w14:textId="77777777">
        <w:tc>
          <w:tcPr>
            <w:tcW w:w="5256" w:type="dxa"/>
          </w:tcPr>
          <w:p w14:paraId="1BE2B2B4" w14:textId="77777777" w:rsidR="00B26348" w:rsidRDefault="00000000">
            <w:r>
              <w:t>☐ Inadequate training</w:t>
            </w:r>
            <w:r>
              <w:rPr>
                <w:i/>
              </w:rPr>
              <w:t xml:space="preserve"> - The team have not received sufficient training on how to use the high energy control properly</w:t>
            </w:r>
          </w:p>
        </w:tc>
        <w:tc>
          <w:tcPr>
            <w:tcW w:w="5256" w:type="dxa"/>
          </w:tcPr>
          <w:p w14:paraId="62EE7117" w14:textId="77777777" w:rsidR="00B26348" w:rsidRDefault="00000000">
            <w:r>
              <w:t>☐ Lack of supervision</w:t>
            </w:r>
            <w:r>
              <w:rPr>
                <w:i/>
              </w:rPr>
              <w:t xml:space="preserve"> - Lacking supervision, workers did not follow the correct procedures for using the high energy control.</w:t>
            </w:r>
          </w:p>
        </w:tc>
      </w:tr>
      <w:tr w:rsidR="00B26348" w14:paraId="7485DEF5" w14:textId="77777777">
        <w:tc>
          <w:tcPr>
            <w:tcW w:w="5256" w:type="dxa"/>
          </w:tcPr>
          <w:p w14:paraId="62FF6CE9" w14:textId="77777777" w:rsidR="00B26348" w:rsidRDefault="00000000">
            <w:r>
              <w:t>☐ Risk Tolerance</w:t>
            </w:r>
            <w:r>
              <w:rPr>
                <w:i/>
              </w:rPr>
              <w:t xml:space="preserve"> - Workers became complacent over time and deviated from established procedures</w:t>
            </w:r>
          </w:p>
        </w:tc>
        <w:tc>
          <w:tcPr>
            <w:tcW w:w="5256" w:type="dxa"/>
          </w:tcPr>
          <w:p w14:paraId="7C0204FA" w14:textId="77777777" w:rsidR="00B26348" w:rsidRDefault="00000000">
            <w:r>
              <w:t>☐ Lack of accountability</w:t>
            </w:r>
            <w:r>
              <w:rPr>
                <w:i/>
              </w:rPr>
              <w:t xml:space="preserve"> - No consequences for non-compliance with high energy control procedures</w:t>
            </w:r>
          </w:p>
        </w:tc>
      </w:tr>
      <w:tr w:rsidR="00B26348" w14:paraId="03EAC5BA" w14:textId="77777777">
        <w:tc>
          <w:tcPr>
            <w:tcW w:w="5256" w:type="dxa"/>
          </w:tcPr>
          <w:p w14:paraId="4EC74BD3" w14:textId="77777777" w:rsidR="00B26348" w:rsidRDefault="00000000">
            <w:r>
              <w:t>☐ Failure to maintain equipment</w:t>
            </w:r>
            <w:r>
              <w:rPr>
                <w:i/>
              </w:rPr>
              <w:t xml:space="preserve"> - Lack of regular maintenance and/or inspections of the high energy control led to malfunction and/or reduced effectiveness.</w:t>
            </w:r>
          </w:p>
        </w:tc>
        <w:tc>
          <w:tcPr>
            <w:tcW w:w="5256" w:type="dxa"/>
          </w:tcPr>
          <w:p w14:paraId="4EB4AA01" w14:textId="77777777" w:rsidR="00B26348" w:rsidRDefault="00000000">
            <w:r>
              <w:t>☐ Miscommunication or misunderstandings</w:t>
            </w:r>
            <w:r>
              <w:rPr>
                <w:i/>
              </w:rPr>
              <w:t xml:space="preserve"> - Poor communication between team members resulted in misunderstandings about how to execute the high energy control.</w:t>
            </w:r>
          </w:p>
        </w:tc>
      </w:tr>
      <w:tr w:rsidR="00B26348" w14:paraId="6D5A6025" w14:textId="77777777">
        <w:tc>
          <w:tcPr>
            <w:tcW w:w="5256" w:type="dxa"/>
          </w:tcPr>
          <w:p w14:paraId="60B0307C" w14:textId="77777777" w:rsidR="00B26348" w:rsidRDefault="00000000">
            <w:r>
              <w:t>☐ Production pressures</w:t>
            </w:r>
            <w:r>
              <w:rPr>
                <w:i/>
              </w:rPr>
              <w:t xml:space="preserve"> - Workers prioritized production over control execution, due to tight project schedule or deadlines, leading to incomplete execution of the high energy control.</w:t>
            </w:r>
          </w:p>
        </w:tc>
        <w:tc>
          <w:tcPr>
            <w:tcW w:w="5256" w:type="dxa"/>
          </w:tcPr>
          <w:p w14:paraId="6240DC90" w14:textId="77777777" w:rsidR="00B26348" w:rsidRDefault="00000000">
            <w:r>
              <w:t>☐ Resource constraints</w:t>
            </w:r>
            <w:r>
              <w:rPr>
                <w:i/>
              </w:rPr>
              <w:t xml:space="preserve"> - The team lacked the necessary resources to ensure high energy control execution.</w:t>
            </w:r>
          </w:p>
        </w:tc>
      </w:tr>
      <w:tr w:rsidR="00B26348" w14:paraId="39634653" w14:textId="77777777">
        <w:tc>
          <w:tcPr>
            <w:tcW w:w="5256" w:type="dxa"/>
          </w:tcPr>
          <w:p w14:paraId="3F27517E" w14:textId="77777777" w:rsidR="00B26348" w:rsidRDefault="00000000">
            <w:r>
              <w:t>☐ Lack of awareness</w:t>
            </w:r>
            <w:r>
              <w:rPr>
                <w:i/>
              </w:rPr>
              <w:t xml:space="preserve"> - Workers did understand the importance of high energy control or the potential consequences of not executing it effectively.</w:t>
            </w:r>
          </w:p>
        </w:tc>
        <w:tc>
          <w:tcPr>
            <w:tcW w:w="5256" w:type="dxa"/>
          </w:tcPr>
          <w:p w14:paraId="626E37E5" w14:textId="77777777" w:rsidR="00B26348" w:rsidRDefault="00000000">
            <w:r>
              <w:t>☐ Worker fatigue</w:t>
            </w:r>
            <w:r>
              <w:rPr>
                <w:i/>
              </w:rPr>
              <w:t xml:space="preserve"> - Fatigued workers were not alert or attentive when executing high energy controls.</w:t>
            </w:r>
          </w:p>
        </w:tc>
      </w:tr>
      <w:tr w:rsidR="00B26348" w14:paraId="30E64126" w14:textId="77777777">
        <w:tc>
          <w:tcPr>
            <w:tcW w:w="5256" w:type="dxa"/>
          </w:tcPr>
          <w:p w14:paraId="308DBAD7" w14:textId="77777777" w:rsidR="00B26348" w:rsidRDefault="00000000">
            <w:r>
              <w:t>☐ Competing priorities</w:t>
            </w:r>
            <w:r>
              <w:rPr>
                <w:i/>
              </w:rPr>
              <w:t xml:space="preserve"> - Other tasks or issues diverted the team’s attention away from executing the high energy control.</w:t>
            </w:r>
          </w:p>
        </w:tc>
        <w:tc>
          <w:tcPr>
            <w:tcW w:w="5256" w:type="dxa"/>
          </w:tcPr>
          <w:p w14:paraId="48459808" w14:textId="77777777" w:rsidR="00B26348" w:rsidRDefault="00000000">
            <w:r>
              <w:t>☐ Willful disregard</w:t>
            </w:r>
            <w:r>
              <w:rPr>
                <w:i/>
              </w:rPr>
              <w:t xml:space="preserve"> - Intentional neglect or avoidance of necessary actions or procedures</w:t>
            </w:r>
          </w:p>
        </w:tc>
      </w:tr>
    </w:tbl>
    <w:p w14:paraId="0C5E2B45" w14:textId="77777777" w:rsidR="00B26348" w:rsidRDefault="00B26348"/>
    <w:p w14:paraId="13AEAF17" w14:textId="77777777" w:rsidR="00B26348" w:rsidRDefault="00000000">
      <w:r>
        <w:rPr>
          <w:b/>
        </w:rPr>
        <w:t>404. Workers protected while working near/adjacent to live traffic?</w:t>
      </w:r>
      <w:r>
        <w:rPr>
          <w:i/>
          <w:color w:val="666666"/>
          <w:sz w:val="16"/>
        </w:rPr>
        <w:t xml:space="preserve">  [List Radio]</w:t>
      </w:r>
    </w:p>
    <w:p w14:paraId="2F7FC199" w14:textId="77777777" w:rsidR="00B26348" w:rsidRDefault="00000000">
      <w:pPr>
        <w:ind w:left="216"/>
      </w:pPr>
      <w:r>
        <w:rPr>
          <w:i/>
        </w:rPr>
        <w:t>Traffic control plan in place</w:t>
      </w:r>
      <w:r>
        <w:rPr>
          <w:i/>
        </w:rPr>
        <w:br/>
        <w:t>Equipment/Vehicles positioned to protect workers</w:t>
      </w:r>
      <w:r>
        <w:rPr>
          <w:i/>
        </w:rPr>
        <w:br/>
        <w:t>Workers wearing all required PPE</w:t>
      </w:r>
      <w:r>
        <w:rPr>
          <w:i/>
        </w:rPr>
        <w:br/>
        <w:t>Safe access to work zone available</w:t>
      </w:r>
      <w:r>
        <w:rPr>
          <w:i/>
        </w:rPr>
        <w:br/>
        <w:t>(https://www.osha.gov/laws-regs/regulations/standardnumber/1926/1926.1053)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512"/>
      </w:tblGrid>
      <w:tr w:rsidR="00B26348" w14:paraId="62AB5251" w14:textId="77777777">
        <w:tc>
          <w:tcPr>
            <w:tcW w:w="10512" w:type="dxa"/>
          </w:tcPr>
          <w:p w14:paraId="5332E5EB" w14:textId="77777777" w:rsidR="00B26348" w:rsidRDefault="00000000">
            <w:r>
              <w:t>○ Yes</w:t>
            </w:r>
          </w:p>
        </w:tc>
      </w:tr>
      <w:tr w:rsidR="00B26348" w14:paraId="4F9A55C4" w14:textId="77777777">
        <w:tc>
          <w:tcPr>
            <w:tcW w:w="10512" w:type="dxa"/>
          </w:tcPr>
          <w:p w14:paraId="6181E77B" w14:textId="77777777" w:rsidR="00B26348" w:rsidRDefault="00000000">
            <w:r>
              <w:t>○ No</w:t>
            </w:r>
          </w:p>
        </w:tc>
      </w:tr>
      <w:tr w:rsidR="00B26348" w14:paraId="189DF71F" w14:textId="77777777">
        <w:tc>
          <w:tcPr>
            <w:tcW w:w="10512" w:type="dxa"/>
          </w:tcPr>
          <w:p w14:paraId="6ED9123F" w14:textId="77777777" w:rsidR="00B26348" w:rsidRDefault="00000000">
            <w:r>
              <w:t>○ Not applicable</w:t>
            </w:r>
          </w:p>
        </w:tc>
      </w:tr>
    </w:tbl>
    <w:p w14:paraId="7F1E1A07" w14:textId="77777777" w:rsidR="00B26348" w:rsidRDefault="00B26348"/>
    <w:p w14:paraId="40D98078" w14:textId="77777777" w:rsidR="00B26348" w:rsidRDefault="00000000">
      <w:r>
        <w:rPr>
          <w:b/>
        </w:rPr>
        <w:t>405. Working near/adjacent to live traffic - Corrective Actions</w:t>
      </w:r>
      <w:r>
        <w:rPr>
          <w:i/>
          <w:color w:val="666666"/>
          <w:sz w:val="16"/>
        </w:rPr>
        <w:t xml:space="preserve">  [List Checkbox]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512"/>
      </w:tblGrid>
      <w:tr w:rsidR="00B26348" w14:paraId="07065712" w14:textId="77777777">
        <w:tc>
          <w:tcPr>
            <w:tcW w:w="10512" w:type="dxa"/>
          </w:tcPr>
          <w:p w14:paraId="7322543B" w14:textId="77777777" w:rsidR="00B26348" w:rsidRDefault="00000000">
            <w:r>
              <w:t>☐ Implement approved Traffic control plan</w:t>
            </w:r>
          </w:p>
        </w:tc>
      </w:tr>
      <w:tr w:rsidR="00B26348" w14:paraId="52555B44" w14:textId="77777777">
        <w:tc>
          <w:tcPr>
            <w:tcW w:w="10512" w:type="dxa"/>
          </w:tcPr>
          <w:p w14:paraId="1946F5EE" w14:textId="77777777" w:rsidR="00B26348" w:rsidRDefault="00000000">
            <w:r>
              <w:t>☐ Position Equipment/Vehicles to protect workers from live traffic</w:t>
            </w:r>
          </w:p>
        </w:tc>
      </w:tr>
      <w:tr w:rsidR="00B26348" w14:paraId="6B8902AB" w14:textId="77777777">
        <w:tc>
          <w:tcPr>
            <w:tcW w:w="10512" w:type="dxa"/>
          </w:tcPr>
          <w:p w14:paraId="2F9B1533" w14:textId="77777777" w:rsidR="00B26348" w:rsidRDefault="00000000">
            <w:r>
              <w:t>☐ Provide required PPE</w:t>
            </w:r>
          </w:p>
        </w:tc>
      </w:tr>
      <w:tr w:rsidR="00B26348" w14:paraId="427027A1" w14:textId="77777777">
        <w:tc>
          <w:tcPr>
            <w:tcW w:w="10512" w:type="dxa"/>
          </w:tcPr>
          <w:p w14:paraId="02383C5B" w14:textId="77777777" w:rsidR="00B26348" w:rsidRDefault="00000000">
            <w:r>
              <w:t>☐ Provide Safe access to work zone</w:t>
            </w:r>
          </w:p>
        </w:tc>
      </w:tr>
    </w:tbl>
    <w:p w14:paraId="63AD2AA6" w14:textId="77777777" w:rsidR="00B26348" w:rsidRDefault="00B26348"/>
    <w:p w14:paraId="054A0703" w14:textId="77777777" w:rsidR="00B26348" w:rsidRDefault="00000000">
      <w:r>
        <w:rPr>
          <w:b/>
        </w:rPr>
        <w:t>406. Reason for lack of protection from live traffic</w:t>
      </w:r>
      <w:r>
        <w:rPr>
          <w:i/>
          <w:color w:val="666666"/>
          <w:sz w:val="16"/>
        </w:rPr>
        <w:t xml:space="preserve">  [List Radio]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512"/>
      </w:tblGrid>
      <w:tr w:rsidR="00B26348" w14:paraId="6A8FD112" w14:textId="77777777">
        <w:tc>
          <w:tcPr>
            <w:tcW w:w="10512" w:type="dxa"/>
          </w:tcPr>
          <w:p w14:paraId="03FBB65D" w14:textId="77777777" w:rsidR="00B26348" w:rsidRDefault="00000000">
            <w:r>
              <w:t>○ Live Traffic hazard(s) not recognized</w:t>
            </w:r>
          </w:p>
        </w:tc>
      </w:tr>
      <w:tr w:rsidR="00B26348" w14:paraId="0668086A" w14:textId="77777777">
        <w:tc>
          <w:tcPr>
            <w:tcW w:w="10512" w:type="dxa"/>
          </w:tcPr>
          <w:p w14:paraId="2A547DBA" w14:textId="77777777" w:rsidR="00B26348" w:rsidRDefault="00000000">
            <w:r>
              <w:t>○ Live Traffic control(s) not identified</w:t>
            </w:r>
          </w:p>
        </w:tc>
      </w:tr>
      <w:tr w:rsidR="00B26348" w14:paraId="7EE48E40" w14:textId="77777777">
        <w:tc>
          <w:tcPr>
            <w:tcW w:w="10512" w:type="dxa"/>
          </w:tcPr>
          <w:p w14:paraId="601774B1" w14:textId="77777777" w:rsidR="00B26348" w:rsidRDefault="00000000">
            <w:r>
              <w:t>○ Live Traffic control(s) not implemented</w:t>
            </w:r>
          </w:p>
        </w:tc>
      </w:tr>
      <w:tr w:rsidR="00B26348" w14:paraId="1ECCB875" w14:textId="77777777">
        <w:tc>
          <w:tcPr>
            <w:tcW w:w="10512" w:type="dxa"/>
          </w:tcPr>
          <w:p w14:paraId="2132394B" w14:textId="77777777" w:rsidR="00B26348" w:rsidRDefault="00000000">
            <w:r>
              <w:t>○ Live Traffic control(s) not executed</w:t>
            </w:r>
          </w:p>
        </w:tc>
      </w:tr>
    </w:tbl>
    <w:p w14:paraId="2ECD1B8C" w14:textId="77777777" w:rsidR="00B26348" w:rsidRDefault="00B26348"/>
    <w:p w14:paraId="0DA6A8CC" w14:textId="77777777" w:rsidR="00B26348" w:rsidRDefault="00000000">
      <w:r>
        <w:rPr>
          <w:b/>
        </w:rPr>
        <w:t>407. What prevented the hazard from being recognized? Select all that apply.</w:t>
      </w:r>
      <w:r>
        <w:rPr>
          <w:i/>
          <w:color w:val="666666"/>
          <w:sz w:val="16"/>
        </w:rPr>
        <w:t xml:space="preserve">  [List Checkbox]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256"/>
        <w:gridCol w:w="5256"/>
      </w:tblGrid>
      <w:tr w:rsidR="00B26348" w14:paraId="7B2093E2" w14:textId="77777777">
        <w:tc>
          <w:tcPr>
            <w:tcW w:w="5256" w:type="dxa"/>
          </w:tcPr>
          <w:p w14:paraId="4DA652E8" w14:textId="77777777" w:rsidR="00B26348" w:rsidRDefault="00000000">
            <w:r>
              <w:t>☐ Primary STCKY Energy not recognized</w:t>
            </w:r>
          </w:p>
        </w:tc>
        <w:tc>
          <w:tcPr>
            <w:tcW w:w="5256" w:type="dxa"/>
          </w:tcPr>
          <w:p w14:paraId="00C75BFC" w14:textId="77777777" w:rsidR="00B26348" w:rsidRDefault="00000000">
            <w:r>
              <w:t>☐ Lack of Knowledge</w:t>
            </w:r>
          </w:p>
        </w:tc>
      </w:tr>
      <w:tr w:rsidR="00B26348" w14:paraId="495A0B2F" w14:textId="77777777">
        <w:tc>
          <w:tcPr>
            <w:tcW w:w="5256" w:type="dxa"/>
          </w:tcPr>
          <w:p w14:paraId="2BD62DEE" w14:textId="77777777" w:rsidR="00B26348" w:rsidRDefault="00000000">
            <w:r>
              <w:t>☐ Inadequate training</w:t>
            </w:r>
          </w:p>
        </w:tc>
        <w:tc>
          <w:tcPr>
            <w:tcW w:w="5256" w:type="dxa"/>
          </w:tcPr>
          <w:p w14:paraId="52ACC6F8" w14:textId="77777777" w:rsidR="00B26348" w:rsidRDefault="00000000">
            <w:r>
              <w:t>☐ Lack of awareness</w:t>
            </w:r>
          </w:p>
        </w:tc>
      </w:tr>
      <w:tr w:rsidR="00B26348" w14:paraId="7D644199" w14:textId="77777777">
        <w:tc>
          <w:tcPr>
            <w:tcW w:w="5256" w:type="dxa"/>
          </w:tcPr>
          <w:p w14:paraId="1E6BE3EA" w14:textId="77777777" w:rsidR="00B26348" w:rsidRDefault="00000000">
            <w:r>
              <w:t>☐ Insufficient risk assessment</w:t>
            </w:r>
          </w:p>
        </w:tc>
        <w:tc>
          <w:tcPr>
            <w:tcW w:w="5256" w:type="dxa"/>
          </w:tcPr>
          <w:p w14:paraId="2C1359AE" w14:textId="77777777" w:rsidR="00B26348" w:rsidRDefault="00000000">
            <w:r>
              <w:t>☐ Rushed planning or inadequate preparation</w:t>
            </w:r>
          </w:p>
        </w:tc>
      </w:tr>
      <w:tr w:rsidR="00B26348" w14:paraId="15A9CCA4" w14:textId="77777777">
        <w:tc>
          <w:tcPr>
            <w:tcW w:w="5256" w:type="dxa"/>
          </w:tcPr>
          <w:p w14:paraId="0A357F2D" w14:textId="77777777" w:rsidR="00B26348" w:rsidRDefault="00000000">
            <w:r>
              <w:t>☐ Lack of communication</w:t>
            </w:r>
          </w:p>
        </w:tc>
        <w:tc>
          <w:tcPr>
            <w:tcW w:w="5256" w:type="dxa"/>
          </w:tcPr>
          <w:p w14:paraId="415C86BD" w14:textId="77777777" w:rsidR="00B26348" w:rsidRDefault="00000000">
            <w:r>
              <w:t>☐ Inadequate hazard identification process</w:t>
            </w:r>
          </w:p>
        </w:tc>
      </w:tr>
      <w:tr w:rsidR="00B26348" w14:paraId="2A8C8A97" w14:textId="77777777">
        <w:tc>
          <w:tcPr>
            <w:tcW w:w="5256" w:type="dxa"/>
          </w:tcPr>
          <w:p w14:paraId="2E1C6A19" w14:textId="77777777" w:rsidR="00B26348" w:rsidRDefault="00000000">
            <w:r>
              <w:t>☐ Unclear responsibilities</w:t>
            </w:r>
          </w:p>
        </w:tc>
        <w:tc>
          <w:tcPr>
            <w:tcW w:w="5256" w:type="dxa"/>
          </w:tcPr>
          <w:p w14:paraId="131F159B" w14:textId="77777777" w:rsidR="00B26348" w:rsidRDefault="00000000">
            <w:r>
              <w:t>☐ Assumptions and biases</w:t>
            </w:r>
          </w:p>
        </w:tc>
      </w:tr>
      <w:tr w:rsidR="00B26348" w14:paraId="5D72823F" w14:textId="77777777">
        <w:tc>
          <w:tcPr>
            <w:tcW w:w="5256" w:type="dxa"/>
          </w:tcPr>
          <w:p w14:paraId="6CAD8DEE" w14:textId="77777777" w:rsidR="00B26348" w:rsidRDefault="00000000">
            <w:r>
              <w:t>☐ External factors</w:t>
            </w:r>
          </w:p>
        </w:tc>
        <w:tc>
          <w:tcPr>
            <w:tcW w:w="5256" w:type="dxa"/>
          </w:tcPr>
          <w:p w14:paraId="592AE3D0" w14:textId="77777777" w:rsidR="00B26348" w:rsidRDefault="00B26348"/>
        </w:tc>
      </w:tr>
    </w:tbl>
    <w:p w14:paraId="0CFB8301" w14:textId="77777777" w:rsidR="00B26348" w:rsidRDefault="00B26348"/>
    <w:p w14:paraId="27DD8838" w14:textId="77777777" w:rsidR="00B26348" w:rsidRDefault="00000000">
      <w:r>
        <w:rPr>
          <w:b/>
        </w:rPr>
        <w:t>408. What prevented the control from being identified? Select all that apply.</w:t>
      </w:r>
      <w:r>
        <w:rPr>
          <w:i/>
          <w:color w:val="666666"/>
          <w:sz w:val="16"/>
        </w:rPr>
        <w:t xml:space="preserve">  [List Checkbox]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256"/>
        <w:gridCol w:w="5256"/>
      </w:tblGrid>
      <w:tr w:rsidR="00B26348" w14:paraId="37DF2723" w14:textId="77777777">
        <w:tc>
          <w:tcPr>
            <w:tcW w:w="5256" w:type="dxa"/>
          </w:tcPr>
          <w:p w14:paraId="78BF916D" w14:textId="77777777" w:rsidR="00B26348" w:rsidRDefault="00000000">
            <w:r>
              <w:t>☐ Lack of familiarity with specific high energy hazards</w:t>
            </w:r>
            <w:r>
              <w:rPr>
                <w:i/>
              </w:rPr>
              <w:t xml:space="preserve"> - The project team is not familiar with the specific high energy hazards present in the task, i.e. new or unique situation or work process.</w:t>
            </w:r>
          </w:p>
        </w:tc>
        <w:tc>
          <w:tcPr>
            <w:tcW w:w="5256" w:type="dxa"/>
          </w:tcPr>
          <w:p w14:paraId="683AEE91" w14:textId="77777777" w:rsidR="00B26348" w:rsidRDefault="00000000">
            <w:r>
              <w:t>☐ Inadequate training on high energy controls</w:t>
            </w:r>
            <w:r>
              <w:rPr>
                <w:i/>
              </w:rPr>
              <w:t xml:space="preserve"> - Team members have not received sufficient training on identifying, implementing, and executing high energy controls.</w:t>
            </w:r>
          </w:p>
        </w:tc>
      </w:tr>
      <w:tr w:rsidR="00B26348" w14:paraId="746B3DA2" w14:textId="77777777">
        <w:tc>
          <w:tcPr>
            <w:tcW w:w="5256" w:type="dxa"/>
          </w:tcPr>
          <w:p w14:paraId="06ED4A3A" w14:textId="77777777" w:rsidR="00B26348" w:rsidRDefault="00000000">
            <w:r>
              <w:t>☐ Insufficient risk assessment</w:t>
            </w:r>
            <w:r>
              <w:rPr>
                <w:i/>
              </w:rPr>
              <w:t xml:space="preserve"> - The team has not conducted a thorough risk assessment to identify all potential high energy hazards and determine appropriate controls.</w:t>
            </w:r>
          </w:p>
        </w:tc>
        <w:tc>
          <w:tcPr>
            <w:tcW w:w="5256" w:type="dxa"/>
          </w:tcPr>
          <w:p w14:paraId="584544BF" w14:textId="77777777" w:rsidR="00B26348" w:rsidRDefault="00000000">
            <w:r>
              <w:t>☐ Lack of available control options</w:t>
            </w:r>
            <w:r>
              <w:rPr>
                <w:i/>
              </w:rPr>
              <w:t xml:space="preserve"> - The team struggles to find suitable control measures for mitigating the identified high energy hazards, leading to delays or inadequate solutions.</w:t>
            </w:r>
          </w:p>
        </w:tc>
      </w:tr>
      <w:tr w:rsidR="00B26348" w14:paraId="28B3EA03" w14:textId="77777777">
        <w:tc>
          <w:tcPr>
            <w:tcW w:w="5256" w:type="dxa"/>
          </w:tcPr>
          <w:p w14:paraId="51285F6B" w14:textId="77777777" w:rsidR="00B26348" w:rsidRDefault="00000000">
            <w:r>
              <w:t>☐ Resource constraints</w:t>
            </w:r>
            <w:r>
              <w:rPr>
                <w:i/>
              </w:rPr>
              <w:t xml:space="preserve"> - Limited budget or access to equipment prevented the implementation of high energy controls</w:t>
            </w:r>
          </w:p>
        </w:tc>
        <w:tc>
          <w:tcPr>
            <w:tcW w:w="5256" w:type="dxa"/>
          </w:tcPr>
          <w:p w14:paraId="14E1778C" w14:textId="77777777" w:rsidR="00B26348" w:rsidRDefault="00000000">
            <w:r>
              <w:t>☐ Time constraints</w:t>
            </w:r>
            <w:r>
              <w:rPr>
                <w:i/>
              </w:rPr>
              <w:t xml:space="preserve"> - Project deadlines and tight schedules pressure the team to overlook or rush the identification of high energy controls.</w:t>
            </w:r>
          </w:p>
        </w:tc>
      </w:tr>
      <w:tr w:rsidR="00B26348" w14:paraId="278CCC1B" w14:textId="77777777">
        <w:tc>
          <w:tcPr>
            <w:tcW w:w="5256" w:type="dxa"/>
          </w:tcPr>
          <w:p w14:paraId="192538C1" w14:textId="77777777" w:rsidR="00B26348" w:rsidRDefault="00000000">
            <w:r>
              <w:t>☐ Risk Tolerance</w:t>
            </w:r>
            <w:r>
              <w:rPr>
                <w:i/>
              </w:rPr>
              <w:t xml:space="preserve"> - The team has dealt with similar high energy hazards in the past without incident and assumed the risks are manageable without additional controls.</w:t>
            </w:r>
          </w:p>
        </w:tc>
        <w:tc>
          <w:tcPr>
            <w:tcW w:w="5256" w:type="dxa"/>
          </w:tcPr>
          <w:p w14:paraId="43FEF86A" w14:textId="77777777" w:rsidR="00B26348" w:rsidRDefault="00000000">
            <w:r>
              <w:t>☐ Emphasis on production</w:t>
            </w:r>
            <w:r>
              <w:rPr>
                <w:i/>
              </w:rPr>
              <w:t xml:space="preserve"> - A focus on productivity and meeting targets led to neglecting the thorough identification of high energy controls.</w:t>
            </w:r>
          </w:p>
        </w:tc>
      </w:tr>
      <w:tr w:rsidR="00B26348" w14:paraId="68637308" w14:textId="77777777">
        <w:tc>
          <w:tcPr>
            <w:tcW w:w="5256" w:type="dxa"/>
          </w:tcPr>
          <w:p w14:paraId="5F7EFA3A" w14:textId="77777777" w:rsidR="00B26348" w:rsidRDefault="00000000">
            <w:r>
              <w:t>☐ Lack of communication and collaboration</w:t>
            </w:r>
            <w:r>
              <w:rPr>
                <w:i/>
              </w:rPr>
              <w:t xml:space="preserve"> - Team members did not communicate effectively, critical information about high energy hazards and controls were missed.</w:t>
            </w:r>
          </w:p>
        </w:tc>
        <w:tc>
          <w:tcPr>
            <w:tcW w:w="5256" w:type="dxa"/>
          </w:tcPr>
          <w:p w14:paraId="25527BC8" w14:textId="77777777" w:rsidR="00B26348" w:rsidRDefault="00000000">
            <w:r>
              <w:t>☐ Failure to learn from past incidents</w:t>
            </w:r>
            <w:r>
              <w:rPr>
                <w:i/>
              </w:rPr>
              <w:t xml:space="preserve"> - The team did not learn from previous incidents involving similar high energy hazards, leading to repeated oversights in control identification.</w:t>
            </w:r>
          </w:p>
        </w:tc>
      </w:tr>
      <w:tr w:rsidR="00B26348" w14:paraId="506E83F2" w14:textId="77777777">
        <w:tc>
          <w:tcPr>
            <w:tcW w:w="5256" w:type="dxa"/>
          </w:tcPr>
          <w:p w14:paraId="4A40EFC5" w14:textId="77777777" w:rsidR="00B26348" w:rsidRDefault="00000000">
            <w:r>
              <w:t>☐ Complexity of the construction task</w:t>
            </w:r>
            <w:r>
              <w:rPr>
                <w:i/>
              </w:rPr>
              <w:t xml:space="preserve"> - Highly complex task with multiple high energy hazards, made it challenging for the team to identify and implement appropriate controls for each hazard.</w:t>
            </w:r>
          </w:p>
        </w:tc>
        <w:tc>
          <w:tcPr>
            <w:tcW w:w="5256" w:type="dxa"/>
          </w:tcPr>
          <w:p w14:paraId="383B27B1" w14:textId="77777777" w:rsidR="00B26348" w:rsidRDefault="00B26348"/>
        </w:tc>
      </w:tr>
    </w:tbl>
    <w:p w14:paraId="3AC8C22A" w14:textId="77777777" w:rsidR="00B26348" w:rsidRDefault="00B26348"/>
    <w:p w14:paraId="42CDAAA3" w14:textId="77777777" w:rsidR="00B26348" w:rsidRDefault="00000000">
      <w:r>
        <w:rPr>
          <w:b/>
        </w:rPr>
        <w:t>409. What prevented the control from being implemented? Select all that apply.</w:t>
      </w:r>
      <w:r>
        <w:rPr>
          <w:i/>
          <w:color w:val="666666"/>
          <w:sz w:val="16"/>
        </w:rPr>
        <w:t xml:space="preserve">  [List Checkbox]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256"/>
        <w:gridCol w:w="5256"/>
      </w:tblGrid>
      <w:tr w:rsidR="00B26348" w14:paraId="12001E51" w14:textId="77777777">
        <w:tc>
          <w:tcPr>
            <w:tcW w:w="5256" w:type="dxa"/>
          </w:tcPr>
          <w:p w14:paraId="6717FFD6" w14:textId="77777777" w:rsidR="00B26348" w:rsidRDefault="00000000">
            <w:r>
              <w:t>☐ Cost considerations</w:t>
            </w:r>
            <w:r>
              <w:rPr>
                <w:i/>
              </w:rPr>
              <w:t xml:space="preserve"> - High energy controls are expensive to acquire and install, and the project team prioritized cost savings over worker safety.</w:t>
            </w:r>
          </w:p>
        </w:tc>
        <w:tc>
          <w:tcPr>
            <w:tcW w:w="5256" w:type="dxa"/>
          </w:tcPr>
          <w:p w14:paraId="1EBE9FAB" w14:textId="77777777" w:rsidR="00B26348" w:rsidRDefault="00000000">
            <w:r>
              <w:t>☐ Lack of understanding or awareness</w:t>
            </w:r>
            <w:r>
              <w:rPr>
                <w:i/>
              </w:rPr>
              <w:t xml:space="preserve"> - The team did not fully comprehend the severity of the hazard or the potential consequences of not implementing the high energy controls.</w:t>
            </w:r>
          </w:p>
        </w:tc>
      </w:tr>
      <w:tr w:rsidR="00B26348" w14:paraId="61A47979" w14:textId="77777777">
        <w:tc>
          <w:tcPr>
            <w:tcW w:w="5256" w:type="dxa"/>
          </w:tcPr>
          <w:p w14:paraId="2997CFEF" w14:textId="77777777" w:rsidR="00B26348" w:rsidRDefault="00000000">
            <w:r>
              <w:t>☐ Resistance to change</w:t>
            </w:r>
            <w:r>
              <w:rPr>
                <w:i/>
              </w:rPr>
              <w:t xml:space="preserve"> - Introduction of controls or procedures was met with resistance from workers or management who prefer familiar practices.</w:t>
            </w:r>
          </w:p>
        </w:tc>
        <w:tc>
          <w:tcPr>
            <w:tcW w:w="5256" w:type="dxa"/>
          </w:tcPr>
          <w:p w14:paraId="4010DABE" w14:textId="77777777" w:rsidR="00B26348" w:rsidRDefault="00000000">
            <w:r>
              <w:t>☐ Inadequate planning</w:t>
            </w:r>
            <w:r>
              <w:rPr>
                <w:i/>
              </w:rPr>
              <w:t xml:space="preserve"> - The team identified the need for high energy control but failed to develop a proper plan for their implementation.</w:t>
            </w:r>
          </w:p>
        </w:tc>
      </w:tr>
      <w:tr w:rsidR="00B26348" w14:paraId="2F07DD2C" w14:textId="77777777">
        <w:tc>
          <w:tcPr>
            <w:tcW w:w="5256" w:type="dxa"/>
          </w:tcPr>
          <w:p w14:paraId="7DD4F79C" w14:textId="77777777" w:rsidR="00B26348" w:rsidRDefault="00000000">
            <w:r>
              <w:t>☐ Resource constraints</w:t>
            </w:r>
            <w:r>
              <w:rPr>
                <w:i/>
              </w:rPr>
              <w:t xml:space="preserve"> - The team lacked the necessary resources, such as equipment or skilled personnel, to implement the high energy controls effectively.</w:t>
            </w:r>
          </w:p>
        </w:tc>
        <w:tc>
          <w:tcPr>
            <w:tcW w:w="5256" w:type="dxa"/>
          </w:tcPr>
          <w:p w14:paraId="6E2C2803" w14:textId="77777777" w:rsidR="00B26348" w:rsidRDefault="00000000">
            <w:r>
              <w:t>☐ Time constraints</w:t>
            </w:r>
            <w:r>
              <w:rPr>
                <w:i/>
              </w:rPr>
              <w:t xml:space="preserve"> - Project timelines or deadlines did not allow for implementing high energy controls properly.</w:t>
            </w:r>
          </w:p>
        </w:tc>
      </w:tr>
      <w:tr w:rsidR="00B26348" w14:paraId="60E93471" w14:textId="77777777">
        <w:tc>
          <w:tcPr>
            <w:tcW w:w="5256" w:type="dxa"/>
          </w:tcPr>
          <w:p w14:paraId="5BBCB1FB" w14:textId="77777777" w:rsidR="00B26348" w:rsidRDefault="00000000">
            <w:r>
              <w:t>☐ Lack of leadership support</w:t>
            </w:r>
            <w:r>
              <w:rPr>
                <w:i/>
              </w:rPr>
              <w:t xml:space="preserve"> - The absence of leadership support in prioritizing control implementation made it challenging for the team to effectively implement the controls.</w:t>
            </w:r>
          </w:p>
        </w:tc>
        <w:tc>
          <w:tcPr>
            <w:tcW w:w="5256" w:type="dxa"/>
          </w:tcPr>
          <w:p w14:paraId="7104D195" w14:textId="77777777" w:rsidR="00B26348" w:rsidRDefault="00000000">
            <w:r>
              <w:t>☐ Perceived inconvenience</w:t>
            </w:r>
            <w:r>
              <w:rPr>
                <w:i/>
              </w:rPr>
              <w:t xml:space="preserve"> - Workers considered the high energy controls as inconvenient or cumbersome, leading to resistance in their implementation.</w:t>
            </w:r>
          </w:p>
        </w:tc>
      </w:tr>
      <w:tr w:rsidR="00B26348" w14:paraId="01D5716E" w14:textId="77777777">
        <w:tc>
          <w:tcPr>
            <w:tcW w:w="5256" w:type="dxa"/>
          </w:tcPr>
          <w:p w14:paraId="6D8DC1DE" w14:textId="77777777" w:rsidR="00B26348" w:rsidRDefault="00000000">
            <w:r>
              <w:t>☐ Risk Tolerance</w:t>
            </w:r>
            <w:r>
              <w:rPr>
                <w:i/>
              </w:rPr>
              <w:t xml:space="preserve"> - The project team believes that the hazard is manageable without additional controls or that accidents are unlikely to happen.</w:t>
            </w:r>
          </w:p>
        </w:tc>
        <w:tc>
          <w:tcPr>
            <w:tcW w:w="5256" w:type="dxa"/>
          </w:tcPr>
          <w:p w14:paraId="72535449" w14:textId="77777777" w:rsidR="00B26348" w:rsidRDefault="00000000">
            <w:r>
              <w:t>☐ Inadequate training</w:t>
            </w:r>
            <w:r>
              <w:rPr>
                <w:i/>
              </w:rPr>
              <w:t xml:space="preserve"> - Workers lack the necessary training on how to use or maintain the high energy controls effectively.</w:t>
            </w:r>
          </w:p>
        </w:tc>
      </w:tr>
      <w:tr w:rsidR="00B26348" w14:paraId="602CC342" w14:textId="77777777">
        <w:tc>
          <w:tcPr>
            <w:tcW w:w="5256" w:type="dxa"/>
          </w:tcPr>
          <w:p w14:paraId="746D34A4" w14:textId="77777777" w:rsidR="00B26348" w:rsidRDefault="00000000">
            <w:r>
              <w:t>☐ Miscommunication or misinterpretation</w:t>
            </w:r>
            <w:r>
              <w:rPr>
                <w:i/>
              </w:rPr>
              <w:t xml:space="preserve"> - Instructions or guidelines for implementing the controls have not been communicated clearly or were misunderstood by the team</w:t>
            </w:r>
          </w:p>
        </w:tc>
        <w:tc>
          <w:tcPr>
            <w:tcW w:w="5256" w:type="dxa"/>
          </w:tcPr>
          <w:p w14:paraId="1C8973D0" w14:textId="77777777" w:rsidR="00B26348" w:rsidRDefault="00B26348"/>
        </w:tc>
      </w:tr>
    </w:tbl>
    <w:p w14:paraId="304BACDE" w14:textId="77777777" w:rsidR="00B26348" w:rsidRDefault="00B26348"/>
    <w:p w14:paraId="62339E15" w14:textId="77777777" w:rsidR="00B26348" w:rsidRDefault="00000000">
      <w:r>
        <w:rPr>
          <w:b/>
        </w:rPr>
        <w:t>410. What prevented the control from being executed? Select all that apply.</w:t>
      </w:r>
      <w:r>
        <w:rPr>
          <w:i/>
          <w:color w:val="666666"/>
          <w:sz w:val="16"/>
        </w:rPr>
        <w:t xml:space="preserve">  [List Checkbox]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256"/>
        <w:gridCol w:w="5256"/>
      </w:tblGrid>
      <w:tr w:rsidR="00B26348" w14:paraId="6136F1D9" w14:textId="77777777">
        <w:tc>
          <w:tcPr>
            <w:tcW w:w="5256" w:type="dxa"/>
          </w:tcPr>
          <w:p w14:paraId="714478DF" w14:textId="77777777" w:rsidR="00B26348" w:rsidRDefault="00000000">
            <w:r>
              <w:t>☐ Inadequate training</w:t>
            </w:r>
            <w:r>
              <w:rPr>
                <w:i/>
              </w:rPr>
              <w:t xml:space="preserve"> - The team have not received sufficient training on how to use the high energy control properly</w:t>
            </w:r>
          </w:p>
        </w:tc>
        <w:tc>
          <w:tcPr>
            <w:tcW w:w="5256" w:type="dxa"/>
          </w:tcPr>
          <w:p w14:paraId="6ADDFCC5" w14:textId="77777777" w:rsidR="00B26348" w:rsidRDefault="00000000">
            <w:r>
              <w:t>☐ Lack of supervision</w:t>
            </w:r>
            <w:r>
              <w:rPr>
                <w:i/>
              </w:rPr>
              <w:t xml:space="preserve"> - Lacking supervision, workers did not follow the correct procedures for using the high energy control.</w:t>
            </w:r>
          </w:p>
        </w:tc>
      </w:tr>
      <w:tr w:rsidR="00B26348" w14:paraId="14CA6FF7" w14:textId="77777777">
        <w:tc>
          <w:tcPr>
            <w:tcW w:w="5256" w:type="dxa"/>
          </w:tcPr>
          <w:p w14:paraId="13E8FB69" w14:textId="77777777" w:rsidR="00B26348" w:rsidRDefault="00000000">
            <w:r>
              <w:t>☐ Risk Tolerance</w:t>
            </w:r>
            <w:r>
              <w:rPr>
                <w:i/>
              </w:rPr>
              <w:t xml:space="preserve"> - Workers became complacent over time and deviated from established procedures</w:t>
            </w:r>
          </w:p>
        </w:tc>
        <w:tc>
          <w:tcPr>
            <w:tcW w:w="5256" w:type="dxa"/>
          </w:tcPr>
          <w:p w14:paraId="6C019BFF" w14:textId="77777777" w:rsidR="00B26348" w:rsidRDefault="00000000">
            <w:r>
              <w:t>☐ Lack of accountability</w:t>
            </w:r>
            <w:r>
              <w:rPr>
                <w:i/>
              </w:rPr>
              <w:t xml:space="preserve"> - No consequences for non-compliance with high energy control procedures</w:t>
            </w:r>
          </w:p>
        </w:tc>
      </w:tr>
      <w:tr w:rsidR="00B26348" w14:paraId="0621BF7C" w14:textId="77777777">
        <w:tc>
          <w:tcPr>
            <w:tcW w:w="5256" w:type="dxa"/>
          </w:tcPr>
          <w:p w14:paraId="3536009E" w14:textId="77777777" w:rsidR="00B26348" w:rsidRDefault="00000000">
            <w:r>
              <w:t>☐ Failure to maintain equipment</w:t>
            </w:r>
            <w:r>
              <w:rPr>
                <w:i/>
              </w:rPr>
              <w:t xml:space="preserve"> - Lack of regular maintenance and/or inspections of the high energy control led to malfunction and/or reduced effectiveness.</w:t>
            </w:r>
          </w:p>
        </w:tc>
        <w:tc>
          <w:tcPr>
            <w:tcW w:w="5256" w:type="dxa"/>
          </w:tcPr>
          <w:p w14:paraId="73C2757A" w14:textId="77777777" w:rsidR="00B26348" w:rsidRDefault="00000000">
            <w:r>
              <w:t>☐ Miscommunication or misunderstandings</w:t>
            </w:r>
            <w:r>
              <w:rPr>
                <w:i/>
              </w:rPr>
              <w:t xml:space="preserve"> - Poor communication between team members resulted in misunderstandings about how to execute the high energy control.</w:t>
            </w:r>
          </w:p>
        </w:tc>
      </w:tr>
      <w:tr w:rsidR="00B26348" w14:paraId="700D49EF" w14:textId="77777777">
        <w:tc>
          <w:tcPr>
            <w:tcW w:w="5256" w:type="dxa"/>
          </w:tcPr>
          <w:p w14:paraId="57BBBCC1" w14:textId="77777777" w:rsidR="00B26348" w:rsidRDefault="00000000">
            <w:r>
              <w:t>☐ Production pressures</w:t>
            </w:r>
            <w:r>
              <w:rPr>
                <w:i/>
              </w:rPr>
              <w:t xml:space="preserve"> - Workers prioritized production over control execution, due to tight project schedule or deadlines, leading to incomplete execution of the high energy control.</w:t>
            </w:r>
          </w:p>
        </w:tc>
        <w:tc>
          <w:tcPr>
            <w:tcW w:w="5256" w:type="dxa"/>
          </w:tcPr>
          <w:p w14:paraId="5845279B" w14:textId="77777777" w:rsidR="00B26348" w:rsidRDefault="00000000">
            <w:r>
              <w:t>☐ Resource constraints</w:t>
            </w:r>
            <w:r>
              <w:rPr>
                <w:i/>
              </w:rPr>
              <w:t xml:space="preserve"> - The team lacked the necessary resources to ensure high energy control execution.</w:t>
            </w:r>
          </w:p>
        </w:tc>
      </w:tr>
      <w:tr w:rsidR="00B26348" w14:paraId="0F0A0449" w14:textId="77777777">
        <w:tc>
          <w:tcPr>
            <w:tcW w:w="5256" w:type="dxa"/>
          </w:tcPr>
          <w:p w14:paraId="48DA53DA" w14:textId="77777777" w:rsidR="00B26348" w:rsidRDefault="00000000">
            <w:r>
              <w:t>☐ Lack of awareness</w:t>
            </w:r>
            <w:r>
              <w:rPr>
                <w:i/>
              </w:rPr>
              <w:t xml:space="preserve"> - Workers did understand the importance of high energy control or the potential consequences of not executing it effectively.</w:t>
            </w:r>
          </w:p>
        </w:tc>
        <w:tc>
          <w:tcPr>
            <w:tcW w:w="5256" w:type="dxa"/>
          </w:tcPr>
          <w:p w14:paraId="7ACFC01D" w14:textId="77777777" w:rsidR="00B26348" w:rsidRDefault="00000000">
            <w:r>
              <w:t>☐ Worker fatigue</w:t>
            </w:r>
            <w:r>
              <w:rPr>
                <w:i/>
              </w:rPr>
              <w:t xml:space="preserve"> - Fatigued workers were not alert or attentive when executing high energy controls.</w:t>
            </w:r>
          </w:p>
        </w:tc>
      </w:tr>
      <w:tr w:rsidR="00B26348" w14:paraId="1CA5ABB8" w14:textId="77777777">
        <w:tc>
          <w:tcPr>
            <w:tcW w:w="5256" w:type="dxa"/>
          </w:tcPr>
          <w:p w14:paraId="0E531FCB" w14:textId="77777777" w:rsidR="00B26348" w:rsidRDefault="00000000">
            <w:r>
              <w:t>☐ Competing priorities</w:t>
            </w:r>
            <w:r>
              <w:rPr>
                <w:i/>
              </w:rPr>
              <w:t xml:space="preserve"> - Other tasks or issues diverted the team’s attention away from executing the high energy control.</w:t>
            </w:r>
          </w:p>
        </w:tc>
        <w:tc>
          <w:tcPr>
            <w:tcW w:w="5256" w:type="dxa"/>
          </w:tcPr>
          <w:p w14:paraId="25F755DC" w14:textId="77777777" w:rsidR="00B26348" w:rsidRDefault="00000000">
            <w:r>
              <w:t>☐ Willful disregard</w:t>
            </w:r>
            <w:r>
              <w:rPr>
                <w:i/>
              </w:rPr>
              <w:t xml:space="preserve"> - Intentional neglect or avoidance of necessary actions or procedures</w:t>
            </w:r>
          </w:p>
        </w:tc>
      </w:tr>
    </w:tbl>
    <w:p w14:paraId="1AB980AC" w14:textId="77777777" w:rsidR="00B26348" w:rsidRDefault="00B26348"/>
    <w:p w14:paraId="5989FD41" w14:textId="77777777" w:rsidR="00B26348" w:rsidRDefault="00000000">
      <w:r>
        <w:rPr>
          <w:b/>
        </w:rPr>
        <w:t>411. Safe procedures in place for work/travel near overhead utilities?</w:t>
      </w:r>
      <w:r>
        <w:rPr>
          <w:i/>
          <w:color w:val="666666"/>
          <w:sz w:val="16"/>
        </w:rPr>
        <w:t xml:space="preserve">  [List Radio]</w:t>
      </w:r>
    </w:p>
    <w:p w14:paraId="1DC59E5A" w14:textId="77777777" w:rsidR="00B26348" w:rsidRDefault="00000000">
      <w:pPr>
        <w:ind w:left="216"/>
      </w:pPr>
      <w:r>
        <w:rPr>
          <w:i/>
        </w:rPr>
        <w:t>Traffic control plan in place</w:t>
      </w:r>
      <w:r>
        <w:rPr>
          <w:i/>
        </w:rPr>
        <w:br/>
        <w:t>Equipment/Vehicles positioned to protect workers</w:t>
      </w:r>
      <w:r>
        <w:rPr>
          <w:i/>
        </w:rPr>
        <w:br/>
        <w:t>Workers wearing all required PPE</w:t>
      </w:r>
      <w:r>
        <w:rPr>
          <w:i/>
        </w:rPr>
        <w:br/>
        <w:t>Safe access to work zone available</w:t>
      </w:r>
      <w:r>
        <w:rPr>
          <w:i/>
        </w:rPr>
        <w:br/>
        <w:t>(https://www.osha.gov/laws-regs/regulations/standardnumber/1926/1926.1053)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512"/>
      </w:tblGrid>
      <w:tr w:rsidR="00B26348" w14:paraId="00071655" w14:textId="77777777">
        <w:tc>
          <w:tcPr>
            <w:tcW w:w="10512" w:type="dxa"/>
          </w:tcPr>
          <w:p w14:paraId="4158A036" w14:textId="77777777" w:rsidR="00B26348" w:rsidRDefault="00000000">
            <w:r>
              <w:t>○ Yes</w:t>
            </w:r>
          </w:p>
        </w:tc>
      </w:tr>
      <w:tr w:rsidR="00B26348" w14:paraId="627085A1" w14:textId="77777777">
        <w:tc>
          <w:tcPr>
            <w:tcW w:w="10512" w:type="dxa"/>
          </w:tcPr>
          <w:p w14:paraId="2AF05EC5" w14:textId="77777777" w:rsidR="00B26348" w:rsidRDefault="00000000">
            <w:r>
              <w:t>○ No</w:t>
            </w:r>
          </w:p>
        </w:tc>
      </w:tr>
      <w:tr w:rsidR="00B26348" w14:paraId="102179AB" w14:textId="77777777">
        <w:tc>
          <w:tcPr>
            <w:tcW w:w="10512" w:type="dxa"/>
          </w:tcPr>
          <w:p w14:paraId="11C365B5" w14:textId="77777777" w:rsidR="00B26348" w:rsidRDefault="00000000">
            <w:r>
              <w:t>○ Not applicable</w:t>
            </w:r>
          </w:p>
        </w:tc>
      </w:tr>
    </w:tbl>
    <w:p w14:paraId="6F454F56" w14:textId="77777777" w:rsidR="00B26348" w:rsidRDefault="00B26348"/>
    <w:p w14:paraId="51019B9D" w14:textId="77777777" w:rsidR="00B26348" w:rsidRDefault="00000000">
      <w:r>
        <w:rPr>
          <w:b/>
        </w:rPr>
        <w:t>412. Work/travel near overhead utilities - Corrective Actions</w:t>
      </w:r>
      <w:r>
        <w:rPr>
          <w:i/>
          <w:color w:val="666666"/>
          <w:sz w:val="16"/>
        </w:rPr>
        <w:t xml:space="preserve">  [List Checkbox]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512"/>
      </w:tblGrid>
      <w:tr w:rsidR="00B26348" w14:paraId="4E2E60D6" w14:textId="77777777">
        <w:tc>
          <w:tcPr>
            <w:tcW w:w="10512" w:type="dxa"/>
          </w:tcPr>
          <w:p w14:paraId="45BBBC2A" w14:textId="77777777" w:rsidR="00B26348" w:rsidRDefault="00000000">
            <w:r>
              <w:t>☐ Conduct planning meeting (discuss de-energizing lines)</w:t>
            </w:r>
          </w:p>
        </w:tc>
      </w:tr>
      <w:tr w:rsidR="00B26348" w14:paraId="66C20C3A" w14:textId="77777777">
        <w:tc>
          <w:tcPr>
            <w:tcW w:w="10512" w:type="dxa"/>
          </w:tcPr>
          <w:p w14:paraId="6445D9D1" w14:textId="77777777" w:rsidR="00B26348" w:rsidRDefault="00000000">
            <w:r>
              <w:t>☐ Erect signs and barricades</w:t>
            </w:r>
          </w:p>
        </w:tc>
      </w:tr>
      <w:tr w:rsidR="00B26348" w14:paraId="0D09240A" w14:textId="77777777">
        <w:tc>
          <w:tcPr>
            <w:tcW w:w="10512" w:type="dxa"/>
          </w:tcPr>
          <w:p w14:paraId="3D5BFD17" w14:textId="77777777" w:rsidR="00B26348" w:rsidRDefault="00000000">
            <w:r>
              <w:t>☐ Erect warning lines</w:t>
            </w:r>
          </w:p>
        </w:tc>
      </w:tr>
      <w:tr w:rsidR="00B26348" w14:paraId="63A6822B" w14:textId="77777777">
        <w:tc>
          <w:tcPr>
            <w:tcW w:w="10512" w:type="dxa"/>
          </w:tcPr>
          <w:p w14:paraId="32B84E74" w14:textId="77777777" w:rsidR="00B26348" w:rsidRDefault="00000000">
            <w:r>
              <w:t>☐ Provide Non-conductive tag lines</w:t>
            </w:r>
          </w:p>
        </w:tc>
      </w:tr>
      <w:tr w:rsidR="00B26348" w14:paraId="7A9F3304" w14:textId="77777777">
        <w:tc>
          <w:tcPr>
            <w:tcW w:w="10512" w:type="dxa"/>
          </w:tcPr>
          <w:p w14:paraId="05DC9726" w14:textId="77777777" w:rsidR="00B26348" w:rsidRDefault="00000000">
            <w:r>
              <w:t>☐ Designate spotter as required</w:t>
            </w:r>
          </w:p>
        </w:tc>
      </w:tr>
      <w:tr w:rsidR="00B26348" w14:paraId="4E5BF6D5" w14:textId="77777777">
        <w:tc>
          <w:tcPr>
            <w:tcW w:w="10512" w:type="dxa"/>
          </w:tcPr>
          <w:p w14:paraId="487512B8" w14:textId="77777777" w:rsidR="00B26348" w:rsidRDefault="00000000">
            <w:r>
              <w:t>☐ Ensure minimum clearance distance per Table A</w:t>
            </w:r>
          </w:p>
        </w:tc>
      </w:tr>
    </w:tbl>
    <w:p w14:paraId="391928FD" w14:textId="77777777" w:rsidR="00B26348" w:rsidRDefault="00B26348"/>
    <w:p w14:paraId="1546430F" w14:textId="77777777" w:rsidR="00B26348" w:rsidRDefault="00000000">
      <w:r>
        <w:rPr>
          <w:b/>
        </w:rPr>
        <w:t>413. Reason for lack of protection near overhead utilities</w:t>
      </w:r>
      <w:r>
        <w:rPr>
          <w:i/>
          <w:color w:val="666666"/>
          <w:sz w:val="16"/>
        </w:rPr>
        <w:t xml:space="preserve">  [List Radio]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512"/>
      </w:tblGrid>
      <w:tr w:rsidR="00B26348" w14:paraId="3C4ACB4F" w14:textId="77777777">
        <w:tc>
          <w:tcPr>
            <w:tcW w:w="10512" w:type="dxa"/>
          </w:tcPr>
          <w:p w14:paraId="4387656C" w14:textId="77777777" w:rsidR="00B26348" w:rsidRDefault="00000000">
            <w:r>
              <w:t>○ Overhead Utility hazard(s) not recognized</w:t>
            </w:r>
          </w:p>
        </w:tc>
      </w:tr>
      <w:tr w:rsidR="00B26348" w14:paraId="1E50CFA6" w14:textId="77777777">
        <w:tc>
          <w:tcPr>
            <w:tcW w:w="10512" w:type="dxa"/>
          </w:tcPr>
          <w:p w14:paraId="1C665ED5" w14:textId="77777777" w:rsidR="00B26348" w:rsidRDefault="00000000">
            <w:r>
              <w:t>○ Overhead Utility control(s) not identified</w:t>
            </w:r>
          </w:p>
        </w:tc>
      </w:tr>
      <w:tr w:rsidR="00B26348" w14:paraId="72955C13" w14:textId="77777777">
        <w:tc>
          <w:tcPr>
            <w:tcW w:w="10512" w:type="dxa"/>
          </w:tcPr>
          <w:p w14:paraId="1D3AC49C" w14:textId="77777777" w:rsidR="00B26348" w:rsidRDefault="00000000">
            <w:r>
              <w:t>○ Overhead Utility control(s) not implemented</w:t>
            </w:r>
          </w:p>
        </w:tc>
      </w:tr>
      <w:tr w:rsidR="00B26348" w14:paraId="2AD247A1" w14:textId="77777777">
        <w:tc>
          <w:tcPr>
            <w:tcW w:w="10512" w:type="dxa"/>
          </w:tcPr>
          <w:p w14:paraId="66FA4913" w14:textId="77777777" w:rsidR="00B26348" w:rsidRDefault="00000000">
            <w:r>
              <w:t>○ Overhead Utility control(s) not executed</w:t>
            </w:r>
          </w:p>
        </w:tc>
      </w:tr>
    </w:tbl>
    <w:p w14:paraId="6012AA47" w14:textId="77777777" w:rsidR="00B26348" w:rsidRDefault="00B26348"/>
    <w:p w14:paraId="471B47E0" w14:textId="77777777" w:rsidR="00B26348" w:rsidRDefault="00000000">
      <w:r>
        <w:rPr>
          <w:b/>
        </w:rPr>
        <w:t>414. What prevented the hazard from being recognized? Select all that apply.</w:t>
      </w:r>
      <w:r>
        <w:rPr>
          <w:i/>
          <w:color w:val="666666"/>
          <w:sz w:val="16"/>
        </w:rPr>
        <w:t xml:space="preserve">  [List Checkbox]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256"/>
        <w:gridCol w:w="5256"/>
      </w:tblGrid>
      <w:tr w:rsidR="00B26348" w14:paraId="78BC8024" w14:textId="77777777">
        <w:tc>
          <w:tcPr>
            <w:tcW w:w="5256" w:type="dxa"/>
          </w:tcPr>
          <w:p w14:paraId="7CA12D4B" w14:textId="77777777" w:rsidR="00B26348" w:rsidRDefault="00000000">
            <w:r>
              <w:t>☐ Primary STCKY Energy not recognized</w:t>
            </w:r>
          </w:p>
        </w:tc>
        <w:tc>
          <w:tcPr>
            <w:tcW w:w="5256" w:type="dxa"/>
          </w:tcPr>
          <w:p w14:paraId="4E539D0B" w14:textId="77777777" w:rsidR="00B26348" w:rsidRDefault="00000000">
            <w:r>
              <w:t>☐ Lack of Knowledge</w:t>
            </w:r>
          </w:p>
        </w:tc>
      </w:tr>
      <w:tr w:rsidR="00B26348" w14:paraId="4E968013" w14:textId="77777777">
        <w:tc>
          <w:tcPr>
            <w:tcW w:w="5256" w:type="dxa"/>
          </w:tcPr>
          <w:p w14:paraId="728CDA6A" w14:textId="77777777" w:rsidR="00B26348" w:rsidRDefault="00000000">
            <w:r>
              <w:t>☐ Inadequate training</w:t>
            </w:r>
          </w:p>
        </w:tc>
        <w:tc>
          <w:tcPr>
            <w:tcW w:w="5256" w:type="dxa"/>
          </w:tcPr>
          <w:p w14:paraId="20A3FFBC" w14:textId="77777777" w:rsidR="00B26348" w:rsidRDefault="00000000">
            <w:r>
              <w:t>☐ Lack of awareness</w:t>
            </w:r>
          </w:p>
        </w:tc>
      </w:tr>
      <w:tr w:rsidR="00B26348" w14:paraId="0FBF323F" w14:textId="77777777">
        <w:tc>
          <w:tcPr>
            <w:tcW w:w="5256" w:type="dxa"/>
          </w:tcPr>
          <w:p w14:paraId="7EBC3C41" w14:textId="77777777" w:rsidR="00B26348" w:rsidRDefault="00000000">
            <w:r>
              <w:t>☐ Insufficient risk assessment</w:t>
            </w:r>
          </w:p>
        </w:tc>
        <w:tc>
          <w:tcPr>
            <w:tcW w:w="5256" w:type="dxa"/>
          </w:tcPr>
          <w:p w14:paraId="16608446" w14:textId="77777777" w:rsidR="00B26348" w:rsidRDefault="00000000">
            <w:r>
              <w:t>☐ Rushed planning or inadequate preparation</w:t>
            </w:r>
          </w:p>
        </w:tc>
      </w:tr>
      <w:tr w:rsidR="00B26348" w14:paraId="1005F83A" w14:textId="77777777">
        <w:tc>
          <w:tcPr>
            <w:tcW w:w="5256" w:type="dxa"/>
          </w:tcPr>
          <w:p w14:paraId="34F752EF" w14:textId="77777777" w:rsidR="00B26348" w:rsidRDefault="00000000">
            <w:r>
              <w:t>☐ Lack of communication</w:t>
            </w:r>
          </w:p>
        </w:tc>
        <w:tc>
          <w:tcPr>
            <w:tcW w:w="5256" w:type="dxa"/>
          </w:tcPr>
          <w:p w14:paraId="0F356F92" w14:textId="77777777" w:rsidR="00B26348" w:rsidRDefault="00000000">
            <w:r>
              <w:t>☐ Inadequate hazard identification process</w:t>
            </w:r>
          </w:p>
        </w:tc>
      </w:tr>
      <w:tr w:rsidR="00B26348" w14:paraId="246FBE66" w14:textId="77777777">
        <w:tc>
          <w:tcPr>
            <w:tcW w:w="5256" w:type="dxa"/>
          </w:tcPr>
          <w:p w14:paraId="501087C9" w14:textId="77777777" w:rsidR="00B26348" w:rsidRDefault="00000000">
            <w:r>
              <w:t>☐ Unclear responsibilities</w:t>
            </w:r>
          </w:p>
        </w:tc>
        <w:tc>
          <w:tcPr>
            <w:tcW w:w="5256" w:type="dxa"/>
          </w:tcPr>
          <w:p w14:paraId="25360522" w14:textId="77777777" w:rsidR="00B26348" w:rsidRDefault="00000000">
            <w:r>
              <w:t>☐ Assumptions and biases</w:t>
            </w:r>
          </w:p>
        </w:tc>
      </w:tr>
      <w:tr w:rsidR="00B26348" w14:paraId="372946A8" w14:textId="77777777">
        <w:tc>
          <w:tcPr>
            <w:tcW w:w="5256" w:type="dxa"/>
          </w:tcPr>
          <w:p w14:paraId="6DE808BF" w14:textId="77777777" w:rsidR="00B26348" w:rsidRDefault="00000000">
            <w:r>
              <w:t>☐ External factors</w:t>
            </w:r>
          </w:p>
        </w:tc>
        <w:tc>
          <w:tcPr>
            <w:tcW w:w="5256" w:type="dxa"/>
          </w:tcPr>
          <w:p w14:paraId="79A48257" w14:textId="77777777" w:rsidR="00B26348" w:rsidRDefault="00B26348"/>
        </w:tc>
      </w:tr>
    </w:tbl>
    <w:p w14:paraId="45886908" w14:textId="77777777" w:rsidR="00B26348" w:rsidRDefault="00B26348"/>
    <w:p w14:paraId="1D32351F" w14:textId="77777777" w:rsidR="00B26348" w:rsidRDefault="00000000">
      <w:r>
        <w:rPr>
          <w:b/>
        </w:rPr>
        <w:t>415. What prevented the control from being identified? Select all that apply.</w:t>
      </w:r>
      <w:r>
        <w:rPr>
          <w:i/>
          <w:color w:val="666666"/>
          <w:sz w:val="16"/>
        </w:rPr>
        <w:t xml:space="preserve">  [List Checkbox]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256"/>
        <w:gridCol w:w="5256"/>
      </w:tblGrid>
      <w:tr w:rsidR="00B26348" w14:paraId="27DC8575" w14:textId="77777777">
        <w:tc>
          <w:tcPr>
            <w:tcW w:w="5256" w:type="dxa"/>
          </w:tcPr>
          <w:p w14:paraId="2A2C983E" w14:textId="77777777" w:rsidR="00B26348" w:rsidRDefault="00000000">
            <w:r>
              <w:t>☐ Lack of familiarity with specific high energy hazards</w:t>
            </w:r>
            <w:r>
              <w:rPr>
                <w:i/>
              </w:rPr>
              <w:t xml:space="preserve"> - The project team is not familiar with the specific high energy hazards present in the task, i.e. new or unique situation or work process.</w:t>
            </w:r>
          </w:p>
        </w:tc>
        <w:tc>
          <w:tcPr>
            <w:tcW w:w="5256" w:type="dxa"/>
          </w:tcPr>
          <w:p w14:paraId="0BD93BEC" w14:textId="77777777" w:rsidR="00B26348" w:rsidRDefault="00000000">
            <w:r>
              <w:t>☐ Inadequate training on high energy controls</w:t>
            </w:r>
            <w:r>
              <w:rPr>
                <w:i/>
              </w:rPr>
              <w:t xml:space="preserve"> - Team members have not received sufficient training on identifying, implementing, and executing high energy controls.</w:t>
            </w:r>
          </w:p>
        </w:tc>
      </w:tr>
      <w:tr w:rsidR="00B26348" w14:paraId="7D05DAD8" w14:textId="77777777">
        <w:tc>
          <w:tcPr>
            <w:tcW w:w="5256" w:type="dxa"/>
          </w:tcPr>
          <w:p w14:paraId="51F8A03C" w14:textId="77777777" w:rsidR="00B26348" w:rsidRDefault="00000000">
            <w:r>
              <w:t>☐ Insufficient risk assessment</w:t>
            </w:r>
            <w:r>
              <w:rPr>
                <w:i/>
              </w:rPr>
              <w:t xml:space="preserve"> - The team has not conducted a thorough risk assessment to identify all potential high energy hazards and determine appropriate controls.</w:t>
            </w:r>
          </w:p>
        </w:tc>
        <w:tc>
          <w:tcPr>
            <w:tcW w:w="5256" w:type="dxa"/>
          </w:tcPr>
          <w:p w14:paraId="4A28099E" w14:textId="77777777" w:rsidR="00B26348" w:rsidRDefault="00000000">
            <w:r>
              <w:t>☐ Lack of available control options</w:t>
            </w:r>
            <w:r>
              <w:rPr>
                <w:i/>
              </w:rPr>
              <w:t xml:space="preserve"> - The team struggles to find suitable control measures for mitigating the identified high energy hazards, leading to delays or inadequate solutions.</w:t>
            </w:r>
          </w:p>
        </w:tc>
      </w:tr>
      <w:tr w:rsidR="00B26348" w14:paraId="0444D835" w14:textId="77777777">
        <w:tc>
          <w:tcPr>
            <w:tcW w:w="5256" w:type="dxa"/>
          </w:tcPr>
          <w:p w14:paraId="64A9989D" w14:textId="77777777" w:rsidR="00B26348" w:rsidRDefault="00000000">
            <w:r>
              <w:t>☐ Resource constraints</w:t>
            </w:r>
            <w:r>
              <w:rPr>
                <w:i/>
              </w:rPr>
              <w:t xml:space="preserve"> - Limited budget or access to equipment prevented the implementation of high energy controls</w:t>
            </w:r>
          </w:p>
        </w:tc>
        <w:tc>
          <w:tcPr>
            <w:tcW w:w="5256" w:type="dxa"/>
          </w:tcPr>
          <w:p w14:paraId="59509A85" w14:textId="77777777" w:rsidR="00B26348" w:rsidRDefault="00000000">
            <w:r>
              <w:t>☐ Time constraints</w:t>
            </w:r>
            <w:r>
              <w:rPr>
                <w:i/>
              </w:rPr>
              <w:t xml:space="preserve"> - Project deadlines and tight schedules pressure the team to overlook or rush the identification of high energy controls.</w:t>
            </w:r>
          </w:p>
        </w:tc>
      </w:tr>
      <w:tr w:rsidR="00B26348" w14:paraId="1675BFB2" w14:textId="77777777">
        <w:tc>
          <w:tcPr>
            <w:tcW w:w="5256" w:type="dxa"/>
          </w:tcPr>
          <w:p w14:paraId="60270E57" w14:textId="77777777" w:rsidR="00B26348" w:rsidRDefault="00000000">
            <w:r>
              <w:t>☐ Risk Tolerance</w:t>
            </w:r>
            <w:r>
              <w:rPr>
                <w:i/>
              </w:rPr>
              <w:t xml:space="preserve"> - The team has dealt with similar high energy hazards in the past without incident and assumed the risks are manageable without additional controls.</w:t>
            </w:r>
          </w:p>
        </w:tc>
        <w:tc>
          <w:tcPr>
            <w:tcW w:w="5256" w:type="dxa"/>
          </w:tcPr>
          <w:p w14:paraId="555E1C6F" w14:textId="77777777" w:rsidR="00B26348" w:rsidRDefault="00000000">
            <w:r>
              <w:t>☐ Emphasis on production</w:t>
            </w:r>
            <w:r>
              <w:rPr>
                <w:i/>
              </w:rPr>
              <w:t xml:space="preserve"> - A focus on productivity and meeting targets led to neglecting the thorough identification of high energy controls.</w:t>
            </w:r>
          </w:p>
        </w:tc>
      </w:tr>
      <w:tr w:rsidR="00B26348" w14:paraId="5012B417" w14:textId="77777777">
        <w:tc>
          <w:tcPr>
            <w:tcW w:w="5256" w:type="dxa"/>
          </w:tcPr>
          <w:p w14:paraId="3E47BC52" w14:textId="77777777" w:rsidR="00B26348" w:rsidRDefault="00000000">
            <w:r>
              <w:t>☐ Lack of communication and collaboration</w:t>
            </w:r>
            <w:r>
              <w:rPr>
                <w:i/>
              </w:rPr>
              <w:t xml:space="preserve"> - Team members did not communicate effectively, critical information about high energy hazards and controls were missed.</w:t>
            </w:r>
          </w:p>
        </w:tc>
        <w:tc>
          <w:tcPr>
            <w:tcW w:w="5256" w:type="dxa"/>
          </w:tcPr>
          <w:p w14:paraId="61107984" w14:textId="77777777" w:rsidR="00B26348" w:rsidRDefault="00000000">
            <w:r>
              <w:t>☐ Failure to learn from past incidents</w:t>
            </w:r>
            <w:r>
              <w:rPr>
                <w:i/>
              </w:rPr>
              <w:t xml:space="preserve"> - The team did not learn from previous incidents involving similar high energy hazards, leading to repeated oversights in control identification.</w:t>
            </w:r>
          </w:p>
        </w:tc>
      </w:tr>
      <w:tr w:rsidR="00B26348" w14:paraId="433844D9" w14:textId="77777777">
        <w:tc>
          <w:tcPr>
            <w:tcW w:w="5256" w:type="dxa"/>
          </w:tcPr>
          <w:p w14:paraId="7893A8D9" w14:textId="77777777" w:rsidR="00B26348" w:rsidRDefault="00000000">
            <w:r>
              <w:t>☐ Complexity of the construction task</w:t>
            </w:r>
            <w:r>
              <w:rPr>
                <w:i/>
              </w:rPr>
              <w:t xml:space="preserve"> - Highly complex task with multiple high energy hazards, made it challenging for the team to identify and implement appropriate controls for each hazard.</w:t>
            </w:r>
          </w:p>
        </w:tc>
        <w:tc>
          <w:tcPr>
            <w:tcW w:w="5256" w:type="dxa"/>
          </w:tcPr>
          <w:p w14:paraId="53C18C82" w14:textId="77777777" w:rsidR="00B26348" w:rsidRDefault="00B26348"/>
        </w:tc>
      </w:tr>
    </w:tbl>
    <w:p w14:paraId="60B608B4" w14:textId="77777777" w:rsidR="00B26348" w:rsidRDefault="00B26348"/>
    <w:p w14:paraId="4278D35B" w14:textId="77777777" w:rsidR="00B26348" w:rsidRDefault="00000000">
      <w:r>
        <w:rPr>
          <w:b/>
        </w:rPr>
        <w:t>416. What prevented the control from being implemented? Select all that apply.</w:t>
      </w:r>
      <w:r>
        <w:rPr>
          <w:i/>
          <w:color w:val="666666"/>
          <w:sz w:val="16"/>
        </w:rPr>
        <w:t xml:space="preserve">  [List Checkbox]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256"/>
        <w:gridCol w:w="5256"/>
      </w:tblGrid>
      <w:tr w:rsidR="00B26348" w14:paraId="306CDD0B" w14:textId="77777777">
        <w:tc>
          <w:tcPr>
            <w:tcW w:w="5256" w:type="dxa"/>
          </w:tcPr>
          <w:p w14:paraId="30512E77" w14:textId="77777777" w:rsidR="00B26348" w:rsidRDefault="00000000">
            <w:r>
              <w:t>☐ Cost considerations</w:t>
            </w:r>
            <w:r>
              <w:rPr>
                <w:i/>
              </w:rPr>
              <w:t xml:space="preserve"> - High energy controls are expensive to acquire and install, and the project team prioritized cost savings over worker safety.</w:t>
            </w:r>
          </w:p>
        </w:tc>
        <w:tc>
          <w:tcPr>
            <w:tcW w:w="5256" w:type="dxa"/>
          </w:tcPr>
          <w:p w14:paraId="35704DFE" w14:textId="77777777" w:rsidR="00B26348" w:rsidRDefault="00000000">
            <w:r>
              <w:t>☐ Lack of understanding or awareness</w:t>
            </w:r>
            <w:r>
              <w:rPr>
                <w:i/>
              </w:rPr>
              <w:t xml:space="preserve"> - The team did not fully comprehend the severity of the hazard or the potential consequences of not implementing the high energy controls.</w:t>
            </w:r>
          </w:p>
        </w:tc>
      </w:tr>
      <w:tr w:rsidR="00B26348" w14:paraId="5B7DF2BE" w14:textId="77777777">
        <w:tc>
          <w:tcPr>
            <w:tcW w:w="5256" w:type="dxa"/>
          </w:tcPr>
          <w:p w14:paraId="5B68CBAE" w14:textId="77777777" w:rsidR="00B26348" w:rsidRDefault="00000000">
            <w:r>
              <w:t>☐ Resistance to change</w:t>
            </w:r>
            <w:r>
              <w:rPr>
                <w:i/>
              </w:rPr>
              <w:t xml:space="preserve"> - Introduction of controls or procedures was met with resistance from workers or management who prefer familiar practices.</w:t>
            </w:r>
          </w:p>
        </w:tc>
        <w:tc>
          <w:tcPr>
            <w:tcW w:w="5256" w:type="dxa"/>
          </w:tcPr>
          <w:p w14:paraId="5E5AC680" w14:textId="77777777" w:rsidR="00B26348" w:rsidRDefault="00000000">
            <w:r>
              <w:t>☐ Inadequate planning</w:t>
            </w:r>
            <w:r>
              <w:rPr>
                <w:i/>
              </w:rPr>
              <w:t xml:space="preserve"> - The team identified the need for high energy control but failed to develop a proper plan for their implementation.</w:t>
            </w:r>
          </w:p>
        </w:tc>
      </w:tr>
      <w:tr w:rsidR="00B26348" w14:paraId="077CF992" w14:textId="77777777">
        <w:tc>
          <w:tcPr>
            <w:tcW w:w="5256" w:type="dxa"/>
          </w:tcPr>
          <w:p w14:paraId="09D63F7D" w14:textId="77777777" w:rsidR="00B26348" w:rsidRDefault="00000000">
            <w:r>
              <w:t>☐ Resource constraints</w:t>
            </w:r>
            <w:r>
              <w:rPr>
                <w:i/>
              </w:rPr>
              <w:t xml:space="preserve"> - The team lacked the necessary resources, such as equipment or skilled personnel, to implement the high energy controls effectively.</w:t>
            </w:r>
          </w:p>
        </w:tc>
        <w:tc>
          <w:tcPr>
            <w:tcW w:w="5256" w:type="dxa"/>
          </w:tcPr>
          <w:p w14:paraId="7B4E576D" w14:textId="77777777" w:rsidR="00B26348" w:rsidRDefault="00000000">
            <w:r>
              <w:t>☐ Time constraints</w:t>
            </w:r>
            <w:r>
              <w:rPr>
                <w:i/>
              </w:rPr>
              <w:t xml:space="preserve"> - Project timelines or deadlines did not allow for implementing high energy controls properly.</w:t>
            </w:r>
          </w:p>
        </w:tc>
      </w:tr>
      <w:tr w:rsidR="00B26348" w14:paraId="2E95BF54" w14:textId="77777777">
        <w:tc>
          <w:tcPr>
            <w:tcW w:w="5256" w:type="dxa"/>
          </w:tcPr>
          <w:p w14:paraId="607F0B03" w14:textId="77777777" w:rsidR="00B26348" w:rsidRDefault="00000000">
            <w:r>
              <w:t>☐ Lack of leadership support</w:t>
            </w:r>
            <w:r>
              <w:rPr>
                <w:i/>
              </w:rPr>
              <w:t xml:space="preserve"> - The absence of leadership support in prioritizing control implementation made it challenging for the team to effectively implement the controls.</w:t>
            </w:r>
          </w:p>
        </w:tc>
        <w:tc>
          <w:tcPr>
            <w:tcW w:w="5256" w:type="dxa"/>
          </w:tcPr>
          <w:p w14:paraId="04D65C0B" w14:textId="77777777" w:rsidR="00B26348" w:rsidRDefault="00000000">
            <w:r>
              <w:t>☐ Perceived inconvenience</w:t>
            </w:r>
            <w:r>
              <w:rPr>
                <w:i/>
              </w:rPr>
              <w:t xml:space="preserve"> - Workers considered the high energy controls as inconvenient or cumbersome, leading to resistance in their implementation.</w:t>
            </w:r>
          </w:p>
        </w:tc>
      </w:tr>
      <w:tr w:rsidR="00B26348" w14:paraId="21A9EE57" w14:textId="77777777">
        <w:tc>
          <w:tcPr>
            <w:tcW w:w="5256" w:type="dxa"/>
          </w:tcPr>
          <w:p w14:paraId="41D9CF3C" w14:textId="77777777" w:rsidR="00B26348" w:rsidRDefault="00000000">
            <w:r>
              <w:t>☐ Risk Tolerance</w:t>
            </w:r>
            <w:r>
              <w:rPr>
                <w:i/>
              </w:rPr>
              <w:t xml:space="preserve"> - The project team believes that the hazard is manageable without additional controls or that accidents are unlikely to happen.</w:t>
            </w:r>
          </w:p>
        </w:tc>
        <w:tc>
          <w:tcPr>
            <w:tcW w:w="5256" w:type="dxa"/>
          </w:tcPr>
          <w:p w14:paraId="5BF002D8" w14:textId="77777777" w:rsidR="00B26348" w:rsidRDefault="00000000">
            <w:r>
              <w:t>☐ Inadequate training</w:t>
            </w:r>
            <w:r>
              <w:rPr>
                <w:i/>
              </w:rPr>
              <w:t xml:space="preserve"> - Workers lack the necessary training on how to use or maintain the high energy controls effectively.</w:t>
            </w:r>
          </w:p>
        </w:tc>
      </w:tr>
      <w:tr w:rsidR="00B26348" w14:paraId="001D1467" w14:textId="77777777">
        <w:tc>
          <w:tcPr>
            <w:tcW w:w="5256" w:type="dxa"/>
          </w:tcPr>
          <w:p w14:paraId="0F29393B" w14:textId="77777777" w:rsidR="00B26348" w:rsidRDefault="00000000">
            <w:r>
              <w:t>☐ Miscommunication or misinterpretation</w:t>
            </w:r>
            <w:r>
              <w:rPr>
                <w:i/>
              </w:rPr>
              <w:t xml:space="preserve"> - Instructions or guidelines for implementing the controls have not been communicated clearly or were misunderstood by the team</w:t>
            </w:r>
          </w:p>
        </w:tc>
        <w:tc>
          <w:tcPr>
            <w:tcW w:w="5256" w:type="dxa"/>
          </w:tcPr>
          <w:p w14:paraId="3B8533B2" w14:textId="77777777" w:rsidR="00B26348" w:rsidRDefault="00B26348"/>
        </w:tc>
      </w:tr>
    </w:tbl>
    <w:p w14:paraId="76A453A2" w14:textId="77777777" w:rsidR="00B26348" w:rsidRDefault="00B26348"/>
    <w:p w14:paraId="1929721B" w14:textId="77777777" w:rsidR="00B26348" w:rsidRDefault="00000000">
      <w:r>
        <w:rPr>
          <w:b/>
        </w:rPr>
        <w:t>417. What prevented the control from being executed? Select all that apply.</w:t>
      </w:r>
      <w:r>
        <w:rPr>
          <w:i/>
          <w:color w:val="666666"/>
          <w:sz w:val="16"/>
        </w:rPr>
        <w:t xml:space="preserve">  [List Checkbox]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256"/>
        <w:gridCol w:w="5256"/>
      </w:tblGrid>
      <w:tr w:rsidR="00B26348" w14:paraId="64B011B8" w14:textId="77777777">
        <w:tc>
          <w:tcPr>
            <w:tcW w:w="5256" w:type="dxa"/>
          </w:tcPr>
          <w:p w14:paraId="660B283C" w14:textId="77777777" w:rsidR="00B26348" w:rsidRDefault="00000000">
            <w:r>
              <w:t>☐ Inadequate training</w:t>
            </w:r>
            <w:r>
              <w:rPr>
                <w:i/>
              </w:rPr>
              <w:t xml:space="preserve"> - The team have not received sufficient training on how to use the high energy control properly</w:t>
            </w:r>
          </w:p>
        </w:tc>
        <w:tc>
          <w:tcPr>
            <w:tcW w:w="5256" w:type="dxa"/>
          </w:tcPr>
          <w:p w14:paraId="55136900" w14:textId="77777777" w:rsidR="00B26348" w:rsidRDefault="00000000">
            <w:r>
              <w:t>☐ Lack of supervision</w:t>
            </w:r>
            <w:r>
              <w:rPr>
                <w:i/>
              </w:rPr>
              <w:t xml:space="preserve"> - Lacking supervision, workers did not follow the correct procedures for using the high energy control.</w:t>
            </w:r>
          </w:p>
        </w:tc>
      </w:tr>
      <w:tr w:rsidR="00B26348" w14:paraId="2B0920E6" w14:textId="77777777">
        <w:tc>
          <w:tcPr>
            <w:tcW w:w="5256" w:type="dxa"/>
          </w:tcPr>
          <w:p w14:paraId="51A4AF30" w14:textId="77777777" w:rsidR="00B26348" w:rsidRDefault="00000000">
            <w:r>
              <w:t>☐ Risk Tolerance</w:t>
            </w:r>
            <w:r>
              <w:rPr>
                <w:i/>
              </w:rPr>
              <w:t xml:space="preserve"> - Workers became complacent over time and deviated from established procedures</w:t>
            </w:r>
          </w:p>
        </w:tc>
        <w:tc>
          <w:tcPr>
            <w:tcW w:w="5256" w:type="dxa"/>
          </w:tcPr>
          <w:p w14:paraId="35E19B21" w14:textId="77777777" w:rsidR="00B26348" w:rsidRDefault="00000000">
            <w:r>
              <w:t>☐ Lack of accountability</w:t>
            </w:r>
            <w:r>
              <w:rPr>
                <w:i/>
              </w:rPr>
              <w:t xml:space="preserve"> - No consequences for non-compliance with high energy control procedures</w:t>
            </w:r>
          </w:p>
        </w:tc>
      </w:tr>
      <w:tr w:rsidR="00B26348" w14:paraId="6231C22A" w14:textId="77777777">
        <w:tc>
          <w:tcPr>
            <w:tcW w:w="5256" w:type="dxa"/>
          </w:tcPr>
          <w:p w14:paraId="183FDE37" w14:textId="77777777" w:rsidR="00B26348" w:rsidRDefault="00000000">
            <w:r>
              <w:t>☐ Failure to maintain equipment</w:t>
            </w:r>
            <w:r>
              <w:rPr>
                <w:i/>
              </w:rPr>
              <w:t xml:space="preserve"> - Lack of regular maintenance and/or inspections of the high energy control led to malfunction and/or reduced effectiveness.</w:t>
            </w:r>
          </w:p>
        </w:tc>
        <w:tc>
          <w:tcPr>
            <w:tcW w:w="5256" w:type="dxa"/>
          </w:tcPr>
          <w:p w14:paraId="653CA278" w14:textId="77777777" w:rsidR="00B26348" w:rsidRDefault="00000000">
            <w:r>
              <w:t>☐ Miscommunication or misunderstandings</w:t>
            </w:r>
            <w:r>
              <w:rPr>
                <w:i/>
              </w:rPr>
              <w:t xml:space="preserve"> - Poor communication between team members resulted in misunderstandings about how to execute the high energy control.</w:t>
            </w:r>
          </w:p>
        </w:tc>
      </w:tr>
      <w:tr w:rsidR="00B26348" w14:paraId="1737B376" w14:textId="77777777">
        <w:tc>
          <w:tcPr>
            <w:tcW w:w="5256" w:type="dxa"/>
          </w:tcPr>
          <w:p w14:paraId="29F2A6AB" w14:textId="77777777" w:rsidR="00B26348" w:rsidRDefault="00000000">
            <w:r>
              <w:t>☐ Production pressures</w:t>
            </w:r>
            <w:r>
              <w:rPr>
                <w:i/>
              </w:rPr>
              <w:t xml:space="preserve"> - Workers prioritized production over control execution, due to tight project schedule or deadlines, leading to incomplete execution of the high energy control.</w:t>
            </w:r>
          </w:p>
        </w:tc>
        <w:tc>
          <w:tcPr>
            <w:tcW w:w="5256" w:type="dxa"/>
          </w:tcPr>
          <w:p w14:paraId="5CF0A6B1" w14:textId="77777777" w:rsidR="00B26348" w:rsidRDefault="00000000">
            <w:r>
              <w:t>☐ Resource constraints</w:t>
            </w:r>
            <w:r>
              <w:rPr>
                <w:i/>
              </w:rPr>
              <w:t xml:space="preserve"> - The team lacked the necessary resources to ensure high energy control execution.</w:t>
            </w:r>
          </w:p>
        </w:tc>
      </w:tr>
      <w:tr w:rsidR="00B26348" w14:paraId="6C2600B3" w14:textId="77777777">
        <w:tc>
          <w:tcPr>
            <w:tcW w:w="5256" w:type="dxa"/>
          </w:tcPr>
          <w:p w14:paraId="4EEC8391" w14:textId="77777777" w:rsidR="00B26348" w:rsidRDefault="00000000">
            <w:r>
              <w:t>☐ Lack of awareness</w:t>
            </w:r>
            <w:r>
              <w:rPr>
                <w:i/>
              </w:rPr>
              <w:t xml:space="preserve"> - Workers did understand the importance of high energy control or the potential consequences of not executing it effectively.</w:t>
            </w:r>
          </w:p>
        </w:tc>
        <w:tc>
          <w:tcPr>
            <w:tcW w:w="5256" w:type="dxa"/>
          </w:tcPr>
          <w:p w14:paraId="62803960" w14:textId="77777777" w:rsidR="00B26348" w:rsidRDefault="00000000">
            <w:r>
              <w:t>☐ Worker fatigue</w:t>
            </w:r>
            <w:r>
              <w:rPr>
                <w:i/>
              </w:rPr>
              <w:t xml:space="preserve"> - Fatigued workers were not alert or attentive when executing high energy controls.</w:t>
            </w:r>
          </w:p>
        </w:tc>
      </w:tr>
      <w:tr w:rsidR="00B26348" w14:paraId="793B5477" w14:textId="77777777">
        <w:tc>
          <w:tcPr>
            <w:tcW w:w="5256" w:type="dxa"/>
          </w:tcPr>
          <w:p w14:paraId="08F5B14A" w14:textId="77777777" w:rsidR="00B26348" w:rsidRDefault="00000000">
            <w:r>
              <w:t>☐ Competing priorities</w:t>
            </w:r>
            <w:r>
              <w:rPr>
                <w:i/>
              </w:rPr>
              <w:t xml:space="preserve"> - Other tasks or issues diverted the team’s attention away from executing the high energy control.</w:t>
            </w:r>
          </w:p>
        </w:tc>
        <w:tc>
          <w:tcPr>
            <w:tcW w:w="5256" w:type="dxa"/>
          </w:tcPr>
          <w:p w14:paraId="549F2AD7" w14:textId="77777777" w:rsidR="00B26348" w:rsidRDefault="00000000">
            <w:r>
              <w:t>☐ Willful disregard</w:t>
            </w:r>
            <w:r>
              <w:rPr>
                <w:i/>
              </w:rPr>
              <w:t xml:space="preserve"> - Intentional neglect or avoidance of necessary actions or procedures</w:t>
            </w:r>
          </w:p>
        </w:tc>
      </w:tr>
    </w:tbl>
    <w:p w14:paraId="74245BAE" w14:textId="77777777" w:rsidR="00B26348" w:rsidRDefault="00B26348"/>
    <w:p w14:paraId="31DE0531" w14:textId="77777777" w:rsidR="00B26348" w:rsidRDefault="00000000">
      <w:r>
        <w:br w:type="page"/>
      </w:r>
    </w:p>
    <w:sectPr w:rsidR="00B26348" w:rsidSect="00034616">
      <w:footerReference w:type="default" r:id="rId8"/>
      <w:pgSz w:w="12240" w:h="15840"/>
      <w:pgMar w:top="792" w:right="864" w:bottom="792" w:left="86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6B64A3" w14:textId="77777777" w:rsidR="005958F0" w:rsidRDefault="005958F0">
      <w:pPr>
        <w:spacing w:after="0" w:line="240" w:lineRule="auto"/>
      </w:pPr>
      <w:r>
        <w:separator/>
      </w:r>
    </w:p>
  </w:endnote>
  <w:endnote w:type="continuationSeparator" w:id="0">
    <w:p w14:paraId="4399E1A6" w14:textId="77777777" w:rsidR="005958F0" w:rsidRDefault="00595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0AE45C" w14:textId="27E75CA1" w:rsidR="00B26348" w:rsidRDefault="00000000">
    <w:pPr>
      <w:pStyle w:val="Footer"/>
      <w:jc w:val="center"/>
    </w:pPr>
    <w:r>
      <w:t>Incident Report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6AF09A" w14:textId="77777777" w:rsidR="005958F0" w:rsidRDefault="005958F0">
      <w:pPr>
        <w:spacing w:after="0" w:line="240" w:lineRule="auto"/>
      </w:pPr>
      <w:r>
        <w:separator/>
      </w:r>
    </w:p>
  </w:footnote>
  <w:footnote w:type="continuationSeparator" w:id="0">
    <w:p w14:paraId="3E8FB095" w14:textId="77777777" w:rsidR="005958F0" w:rsidRDefault="005958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052488086">
    <w:abstractNumId w:val="8"/>
  </w:num>
  <w:num w:numId="2" w16cid:durableId="1837652165">
    <w:abstractNumId w:val="6"/>
  </w:num>
  <w:num w:numId="3" w16cid:durableId="9651990">
    <w:abstractNumId w:val="5"/>
  </w:num>
  <w:num w:numId="4" w16cid:durableId="1080978174">
    <w:abstractNumId w:val="4"/>
  </w:num>
  <w:num w:numId="5" w16cid:durableId="1315723871">
    <w:abstractNumId w:val="7"/>
  </w:num>
  <w:num w:numId="6" w16cid:durableId="1796869919">
    <w:abstractNumId w:val="3"/>
  </w:num>
  <w:num w:numId="7" w16cid:durableId="794831001">
    <w:abstractNumId w:val="2"/>
  </w:num>
  <w:num w:numId="8" w16cid:durableId="1651521167">
    <w:abstractNumId w:val="1"/>
  </w:num>
  <w:num w:numId="9" w16cid:durableId="8771647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1849A6"/>
    <w:rsid w:val="00186DC1"/>
    <w:rsid w:val="0029639D"/>
    <w:rsid w:val="002D1B21"/>
    <w:rsid w:val="00326F90"/>
    <w:rsid w:val="004654DF"/>
    <w:rsid w:val="005958F0"/>
    <w:rsid w:val="00680FF6"/>
    <w:rsid w:val="006F6298"/>
    <w:rsid w:val="007501A1"/>
    <w:rsid w:val="0088760F"/>
    <w:rsid w:val="00AA1D8D"/>
    <w:rsid w:val="00B26348"/>
    <w:rsid w:val="00B47730"/>
    <w:rsid w:val="00CB0664"/>
    <w:rsid w:val="00F364E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215938F"/>
  <w14:defaultImageDpi w14:val="300"/>
  <w15:docId w15:val="{D922A623-C0CA-48B6-BAEE-DB06D9E77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rFonts w:ascii="Aptos" w:hAnsi="Aptos"/>
      <w:sz w:val="18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8</Pages>
  <Words>61560</Words>
  <Characters>350893</Characters>
  <Application>Microsoft Office Word</Application>
  <DocSecurity>0</DocSecurity>
  <Lines>2924</Lines>
  <Paragraphs>823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411630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Reese Fortin</cp:lastModifiedBy>
  <cp:revision>7</cp:revision>
  <dcterms:created xsi:type="dcterms:W3CDTF">2026-06-26T17:46:00Z</dcterms:created>
  <dcterms:modified xsi:type="dcterms:W3CDTF">2026-06-26T18:20:00Z</dcterms:modified>
  <cp:category/>
</cp:coreProperties>
</file>